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321" w:rsidRPr="00365321" w:rsidRDefault="00A01321" w:rsidP="00A01321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A01321" w:rsidRPr="00365321" w:rsidRDefault="00A01321" w:rsidP="00A01321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A01321" w:rsidRPr="00365321" w:rsidRDefault="00A01321" w:rsidP="00A01321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A01321" w:rsidRPr="00365321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A01321" w:rsidRPr="00365321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A01321" w:rsidRPr="00664516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A01321" w:rsidRPr="00C96620" w:rsidRDefault="00A01321" w:rsidP="00A01321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A01321" w:rsidRPr="00637460" w:rsidRDefault="00A01321" w:rsidP="00A0132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A01321" w:rsidRPr="00637460" w:rsidRDefault="00A01321" w:rsidP="00A01321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Б1.В.ДВ.02.02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Аутсорсинг»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</w:t>
      </w:r>
    </w:p>
    <w:p w:rsidR="005F5450" w:rsidRPr="00637460" w:rsidRDefault="00A01321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Зеленова  Г.Я, к.э.н.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5F5450" w:rsidRPr="00637460" w:rsidRDefault="005F5450" w:rsidP="005F5450">
      <w:pPr>
        <w:widowControl/>
        <w:snapToGrid/>
        <w:spacing w:before="0" w:after="0"/>
        <w:jc w:val="center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</w:t>
      </w:r>
      <w:r w:rsidR="00001276">
        <w:rPr>
          <w:color w:val="000000" w:themeColor="text1"/>
          <w:sz w:val="20"/>
        </w:rPr>
        <w:t>2</w:t>
      </w:r>
      <w:r w:rsidR="00A01321">
        <w:rPr>
          <w:color w:val="000000" w:themeColor="text1"/>
          <w:sz w:val="20"/>
        </w:rPr>
        <w:t>3</w:t>
      </w:r>
      <w:bookmarkStart w:id="0" w:name="_GoBack"/>
      <w:bookmarkEnd w:id="0"/>
    </w:p>
    <w:p w:rsidR="005F5450" w:rsidRPr="00637460" w:rsidRDefault="005F5450" w:rsidP="005F5450">
      <w:pPr>
        <w:widowControl/>
        <w:tabs>
          <w:tab w:val="left" w:pos="0"/>
          <w:tab w:val="left" w:pos="284"/>
          <w:tab w:val="left" w:pos="426"/>
        </w:tabs>
        <w:snapToGrid/>
        <w:spacing w:before="0" w:after="0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8"/>
          <w:szCs w:val="28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Цель и задачи дисциплины</w:t>
      </w:r>
    </w:p>
    <w:p w:rsidR="005F5450" w:rsidRPr="00637460" w:rsidRDefault="005F5450" w:rsidP="005F5450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– обеспечить обучающегося знанием и пониманием теоретических положений по аутсорсингу, его роли и места в решении проблем повышения эффективности менеджмента.</w:t>
      </w:r>
    </w:p>
    <w:p w:rsidR="005F5450" w:rsidRPr="00637460" w:rsidRDefault="005F5450" w:rsidP="005F5450">
      <w:pPr>
        <w:widowControl/>
        <w:tabs>
          <w:tab w:val="left" w:pos="900"/>
          <w:tab w:val="left" w:pos="993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Задачи дисциплины</w:t>
      </w:r>
    </w:p>
    <w:p w:rsidR="005F5450" w:rsidRPr="00637460" w:rsidRDefault="005F5450" w:rsidP="005F5450">
      <w:pPr>
        <w:widowControl/>
        <w:tabs>
          <w:tab w:val="left" w:pos="720"/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системы знаний о сущности и содержании аутсорсинга;</w:t>
      </w:r>
    </w:p>
    <w:p w:rsidR="005F5450" w:rsidRPr="00637460" w:rsidRDefault="005F5450" w:rsidP="005F5450">
      <w:pPr>
        <w:widowControl/>
        <w:tabs>
          <w:tab w:val="left" w:pos="720"/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приобретение знаний по видам и формам аутсорсинга, особенностям его становления в практике современного бизнеса;</w:t>
      </w:r>
    </w:p>
    <w:p w:rsidR="005F5450" w:rsidRPr="00637460" w:rsidRDefault="005F5450" w:rsidP="005F5450">
      <w:pPr>
        <w:widowControl/>
        <w:tabs>
          <w:tab w:val="left" w:pos="720"/>
          <w:tab w:val="left" w:pos="900"/>
          <w:tab w:val="left" w:pos="993"/>
        </w:tabs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- приобретение навыков позиционирования аутсорсинг-проекта. </w:t>
      </w:r>
    </w:p>
    <w:p w:rsidR="005F5450" w:rsidRPr="00637460" w:rsidRDefault="005F5450" w:rsidP="005F5450">
      <w:pPr>
        <w:pStyle w:val="af2"/>
        <w:tabs>
          <w:tab w:val="left" w:pos="900"/>
        </w:tabs>
        <w:ind w:firstLine="709"/>
        <w:jc w:val="both"/>
        <w:rPr>
          <w:rFonts w:ascii="Times New Roman" w:hAnsi="Times New Roman"/>
          <w:color w:val="000000" w:themeColor="text1"/>
        </w:rPr>
      </w:pPr>
    </w:p>
    <w:p w:rsidR="005F5450" w:rsidRPr="00637460" w:rsidRDefault="005F5450" w:rsidP="005F5450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Место дисциплины в структуре ОП </w:t>
      </w:r>
    </w:p>
    <w:p w:rsidR="005F5450" w:rsidRPr="00637460" w:rsidRDefault="005F5450" w:rsidP="005F5450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Дисциплина «Аутсорсинг» относится к дисциплинам по выбору</w:t>
      </w:r>
      <w:r w:rsidRPr="00637460">
        <w:rPr>
          <w:rFonts w:ascii="Times New Roman" w:hAnsi="Times New Roman"/>
          <w:bCs/>
          <w:color w:val="000000" w:themeColor="text1"/>
        </w:rPr>
        <w:t xml:space="preserve">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 Блока 1. </w:t>
      </w:r>
    </w:p>
    <w:p w:rsidR="005F5450" w:rsidRPr="00637460" w:rsidRDefault="005F5450" w:rsidP="005F5450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</w:p>
    <w:p w:rsidR="005F5450" w:rsidRPr="00637460" w:rsidRDefault="005F5450" w:rsidP="005F5450">
      <w:pPr>
        <w:pStyle w:val="10"/>
        <w:tabs>
          <w:tab w:val="clear" w:pos="680"/>
          <w:tab w:val="left" w:pos="1080"/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 Планируемые результаты обучения по дисциплине</w:t>
      </w:r>
    </w:p>
    <w:p w:rsidR="005F5450" w:rsidRPr="00637460" w:rsidRDefault="005F5450" w:rsidP="005F5450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5F5450" w:rsidRPr="00637460" w:rsidRDefault="005F5450" w:rsidP="005F5450">
      <w:pPr>
        <w:spacing w:before="0" w:after="0"/>
        <w:ind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Обобщенные трудовые функции (ОТФ):</w:t>
      </w:r>
    </w:p>
    <w:p w:rsidR="005F5450" w:rsidRPr="00637460" w:rsidRDefault="005F5450" w:rsidP="005F5450">
      <w:pPr>
        <w:autoSpaceDE w:val="0"/>
        <w:autoSpaceDN w:val="0"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консультирование клиентов по использованию финансовых продуктов и услуг;</w:t>
      </w:r>
    </w:p>
    <w:p w:rsidR="005F5450" w:rsidRPr="00637460" w:rsidRDefault="005F5450" w:rsidP="005F5450">
      <w:pPr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 консультационное сопровождение</w:t>
      </w:r>
      <w:r w:rsidR="00F83BF8">
        <w:rPr>
          <w:color w:val="000000" w:themeColor="text1"/>
          <w:sz w:val="20"/>
        </w:rPr>
        <w:t xml:space="preserve"> </w:t>
      </w:r>
      <w:r w:rsidRPr="00637460">
        <w:rPr>
          <w:color w:val="000000" w:themeColor="text1"/>
          <w:sz w:val="20"/>
        </w:rPr>
        <w:t>аутсорсинг-контрактов.</w:t>
      </w:r>
    </w:p>
    <w:p w:rsidR="005F5450" w:rsidRPr="00637460" w:rsidRDefault="005F5450" w:rsidP="005F5450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Трудовые функции:</w:t>
      </w:r>
    </w:p>
    <w:p w:rsidR="005F5450" w:rsidRPr="00637460" w:rsidRDefault="005F5450" w:rsidP="005F5450">
      <w:pPr>
        <w:tabs>
          <w:tab w:val="left" w:pos="90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мониторинг конъюнктуры рынка банковских услуг, рынка ценных бумаг; иностранной в</w:t>
      </w:r>
      <w:r w:rsidR="00F83BF8">
        <w:rPr>
          <w:color w:val="000000" w:themeColor="text1"/>
          <w:sz w:val="20"/>
        </w:rPr>
        <w:t>а</w:t>
      </w:r>
      <w:r w:rsidRPr="00637460">
        <w:rPr>
          <w:color w:val="000000" w:themeColor="text1"/>
          <w:sz w:val="20"/>
        </w:rPr>
        <w:t>люты, товарно-сырьевых рынков;</w:t>
      </w:r>
    </w:p>
    <w:p w:rsidR="005F5450" w:rsidRPr="00637460" w:rsidRDefault="005F5450" w:rsidP="005F5450">
      <w:pPr>
        <w:tabs>
          <w:tab w:val="left" w:pos="900"/>
        </w:tabs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проверка структуры и основного содержания аутсорсинг-проекта</w:t>
      </w:r>
    </w:p>
    <w:p w:rsidR="005F5450" w:rsidRPr="00637460" w:rsidRDefault="005F5450" w:rsidP="005F5450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Профессиональные компетенции</w:t>
      </w:r>
    </w:p>
    <w:p w:rsidR="005F5450" w:rsidRPr="00637460" w:rsidRDefault="005F5450" w:rsidP="005F5450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5F5450" w:rsidRPr="00637460" w:rsidRDefault="005F5450" w:rsidP="005F5450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ПК-3. Способен выполнять профессиональные обязанности по осуществлению текущей деятельности финансово-кредитных институтов и организаций различных отраслей экономики, разрабатывать направления повышения ее эффективности.</w:t>
      </w:r>
    </w:p>
    <w:p w:rsidR="005F5450" w:rsidRPr="00637460" w:rsidRDefault="005F5450" w:rsidP="005F5450">
      <w:pPr>
        <w:tabs>
          <w:tab w:val="left" w:pos="900"/>
          <w:tab w:val="left" w:pos="1134"/>
        </w:tabs>
        <w:suppressAutoHyphens/>
        <w:overflowPunct w:val="0"/>
        <w:autoSpaceDE w:val="0"/>
        <w:autoSpaceDN w:val="0"/>
        <w:adjustRightInd w:val="0"/>
        <w:spacing w:before="0" w:after="0"/>
        <w:ind w:firstLine="720"/>
        <w:jc w:val="both"/>
        <w:textAlignment w:val="baseline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ab/>
      </w:r>
    </w:p>
    <w:p w:rsidR="005F5450" w:rsidRPr="00637460" w:rsidRDefault="005F5450" w:rsidP="005F5450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5F5450" w:rsidRPr="00637460" w:rsidRDefault="005F5450" w:rsidP="005F5450">
      <w:pPr>
        <w:widowControl/>
        <w:snapToGrid/>
        <w:spacing w:before="0" w:after="0"/>
        <w:ind w:firstLine="567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685"/>
        <w:gridCol w:w="4111"/>
      </w:tblGrid>
      <w:tr w:rsidR="005F5450" w:rsidRPr="00637460" w:rsidTr="004A57FA">
        <w:trPr>
          <w:tblHeader/>
        </w:trPr>
        <w:tc>
          <w:tcPr>
            <w:tcW w:w="2093" w:type="dxa"/>
          </w:tcPr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685" w:type="dxa"/>
          </w:tcPr>
          <w:p w:rsidR="005F5450" w:rsidRPr="00637460" w:rsidRDefault="005F5450" w:rsidP="005F5450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111" w:type="dxa"/>
          </w:tcPr>
          <w:p w:rsidR="005F5450" w:rsidRPr="00637460" w:rsidRDefault="005F5450" w:rsidP="005F5450">
            <w:pPr>
              <w:tabs>
                <w:tab w:val="left" w:pos="175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5F5450" w:rsidRPr="00637460" w:rsidTr="004A57FA">
        <w:trPr>
          <w:trHeight w:val="5801"/>
          <w:tblHeader/>
        </w:trPr>
        <w:tc>
          <w:tcPr>
            <w:tcW w:w="2093" w:type="dxa"/>
          </w:tcPr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      </w:r>
          </w:p>
        </w:tc>
        <w:tc>
          <w:tcPr>
            <w:tcW w:w="3685" w:type="dxa"/>
          </w:tcPr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ПК-2.3.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финансового и производственного потенциала экономических субъектов</w:t>
            </w:r>
          </w:p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ПК-2.4. Рассчитывает и интерпретирует показатели деятельности экономических субъектов</w:t>
            </w:r>
          </w:p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ПК-2.5. Использует результаты анализа при составлении финансовых планов и принятий экономических, финансовых и инвестиционных решений</w:t>
            </w:r>
          </w:p>
        </w:tc>
        <w:tc>
          <w:tcPr>
            <w:tcW w:w="4111" w:type="dxa"/>
          </w:tcPr>
          <w:p w:rsidR="005F5450" w:rsidRPr="00637460" w:rsidRDefault="005F5450" w:rsidP="005F5450">
            <w:pPr>
              <w:tabs>
                <w:tab w:val="left" w:pos="175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Знать</w:t>
            </w:r>
          </w:p>
          <w:p w:rsidR="005F5450" w:rsidRPr="00637460" w:rsidRDefault="005F5450" w:rsidP="005F5450">
            <w:pPr>
              <w:widowControl/>
              <w:tabs>
                <w:tab w:val="left" w:pos="175"/>
                <w:tab w:val="left" w:pos="900"/>
                <w:tab w:val="left" w:pos="993"/>
              </w:tabs>
              <w:suppressAutoHyphens/>
              <w:snapToGrid/>
              <w:spacing w:before="0" w:after="0"/>
              <w:jc w:val="both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роль и место аутсорсинга в решении проблем повышения эффективности менеджмента;</w:t>
            </w:r>
            <w:r w:rsidRPr="00637460">
              <w:rPr>
                <w:b/>
                <w:i/>
                <w:color w:val="000000" w:themeColor="text1"/>
                <w:sz w:val="20"/>
              </w:rPr>
              <w:t xml:space="preserve"> </w:t>
            </w:r>
          </w:p>
          <w:p w:rsidR="005F5450" w:rsidRPr="00637460" w:rsidRDefault="005F5450" w:rsidP="005F5450">
            <w:pPr>
              <w:widowControl/>
              <w:shd w:val="clear" w:color="auto" w:fill="FFFFFF"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общие характеристики аутсорсинга, его формы и виды;</w:t>
            </w:r>
          </w:p>
          <w:p w:rsidR="005F5450" w:rsidRPr="00637460" w:rsidRDefault="005F5450" w:rsidP="005F5450">
            <w:pPr>
              <w:widowControl/>
              <w:shd w:val="clear" w:color="auto" w:fill="FFFFFF"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структуру и основное содержание аутсорсинг-проекта; </w:t>
            </w:r>
          </w:p>
          <w:p w:rsidR="005F5450" w:rsidRPr="00637460" w:rsidRDefault="005F5450" w:rsidP="005F5450">
            <w:pPr>
              <w:widowControl/>
              <w:tabs>
                <w:tab w:val="left" w:pos="175"/>
                <w:tab w:val="left" w:pos="900"/>
                <w:tab w:val="left" w:pos="993"/>
              </w:tabs>
              <w:suppressAutoHyphens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назначение, содержание и структуру аутсорсинг-контракта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Уметь </w:t>
            </w:r>
          </w:p>
          <w:p w:rsidR="005F5450" w:rsidRPr="00637460" w:rsidRDefault="005F5450" w:rsidP="005F5450">
            <w:pPr>
              <w:widowControl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анализировать результаты реализации аутсорсинг-проекта;</w:t>
            </w:r>
          </w:p>
          <w:p w:rsidR="005F5450" w:rsidRPr="00637460" w:rsidRDefault="005F5450" w:rsidP="005F5450">
            <w:pPr>
              <w:widowControl/>
              <w:shd w:val="clear" w:color="auto" w:fill="FFFFFF"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применять аутсорсинг для решения проблем повышения эффективности менеджмента организации; </w:t>
            </w:r>
          </w:p>
          <w:p w:rsidR="005F5450" w:rsidRPr="00637460" w:rsidRDefault="005F5450" w:rsidP="005F5450">
            <w:pPr>
              <w:widowControl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разрабатывать стратегическое обоснование аутсорсинг-проекта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Владеть </w:t>
            </w:r>
          </w:p>
          <w:p w:rsidR="005F5450" w:rsidRPr="00637460" w:rsidRDefault="005F5450" w:rsidP="005F5450">
            <w:pPr>
              <w:widowControl/>
              <w:shd w:val="clear" w:color="auto" w:fill="FFFFFF"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методикой оценки эффективности аутсорсинг-проекта; </w:t>
            </w:r>
          </w:p>
          <w:p w:rsidR="005F5450" w:rsidRPr="00637460" w:rsidRDefault="005F5450" w:rsidP="005F5450">
            <w:pPr>
              <w:widowControl/>
              <w:shd w:val="clear" w:color="auto" w:fill="FFFFFF"/>
              <w:tabs>
                <w:tab w:val="left" w:pos="175"/>
                <w:tab w:val="left" w:pos="900"/>
                <w:tab w:val="left" w:pos="993"/>
              </w:tabs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навыками разработки аутсорсинг-контрактов;</w:t>
            </w:r>
          </w:p>
          <w:p w:rsidR="005F5450" w:rsidRPr="00637460" w:rsidRDefault="005F5450" w:rsidP="005F5450">
            <w:pPr>
              <w:shd w:val="clear" w:color="auto" w:fill="FFFFFF"/>
              <w:tabs>
                <w:tab w:val="left" w:pos="175"/>
                <w:tab w:val="left" w:pos="900"/>
                <w:tab w:val="left" w:pos="993"/>
              </w:tabs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профессиональными понятиями и терминами аутсорсинга.</w:t>
            </w:r>
          </w:p>
        </w:tc>
      </w:tr>
      <w:tr w:rsidR="005F5450" w:rsidRPr="00637460" w:rsidTr="004A57FA">
        <w:trPr>
          <w:trHeight w:val="7789"/>
          <w:tblHeader/>
        </w:trPr>
        <w:tc>
          <w:tcPr>
            <w:tcW w:w="2093" w:type="dxa"/>
          </w:tcPr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ПК-3. Способен выполнять профессиональные обязанности по осуществлению текущей деятельности финансово-кредитных  институтов и организаций различных отраслей экономики, разрабатывать направления повышения ее эффективности</w:t>
            </w:r>
          </w:p>
        </w:tc>
        <w:tc>
          <w:tcPr>
            <w:tcW w:w="3685" w:type="dxa"/>
          </w:tcPr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ПК-3.2. Проводит критический анализ применяемых организациями финансовых и кредитных услуг</w:t>
            </w:r>
          </w:p>
          <w:p w:rsidR="005F5450" w:rsidRPr="00637460" w:rsidRDefault="005F5450" w:rsidP="005F5450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ПК-3.4. Разрабатывает и готовит мотивированное обоснование направлений повышения эффективности деятельности различных подразделений институтов финансовых рынков и организаций различных отраслей экономики</w:t>
            </w:r>
          </w:p>
        </w:tc>
        <w:tc>
          <w:tcPr>
            <w:tcW w:w="4111" w:type="dxa"/>
          </w:tcPr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Знать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информационную базу для сбора исходных данных, необходимых для расчета экономических и социально-экономических показателей;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методику анализа собранных данных; 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методику осуществления выводов и выявления закономерностей по результатам проведённого анализа;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инструментальные трактовку результатов расчетов для логичных выводов и рекомендаций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Уметь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собирать исходные данные, необходимые для расчета экономических и социально-экономических показателей;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применять методики анализа собранных данных;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свободно</w:t>
            </w:r>
            <w:r w:rsidRPr="00637460">
              <w:rPr>
                <w:bCs/>
                <w:color w:val="000000" w:themeColor="text1"/>
                <w:sz w:val="20"/>
              </w:rPr>
              <w:t xml:space="preserve"> опираться на результаты расчетов, предоставлять обоснованные выводы по выполнению задач анализа, </w:t>
            </w:r>
            <w:r w:rsidRPr="00637460">
              <w:rPr>
                <w:color w:val="000000" w:themeColor="text1"/>
                <w:sz w:val="20"/>
              </w:rPr>
              <w:t>выявлять закономерности по результатам проведённого анализа</w:t>
            </w:r>
            <w:r w:rsidRPr="00637460">
              <w:rPr>
                <w:bCs/>
                <w:color w:val="000000" w:themeColor="text1"/>
                <w:sz w:val="20"/>
              </w:rPr>
              <w:t>, определять перспективы улучшения показателей деятельности;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Владеть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 навыками сбора исходных данных, необходимых для расчета экономических и социально-экономических показателей;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методикой использования полученных в бухгалтерской отчетности как показателей для целей эффективного управления деятельностью хозяйствующего субъекта;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навыками выбора инструментальных средств для детальной обработки экономических данных, анализом результатов деятельности;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- способностью соотнесения результатов расчетов, поставленным задачам,  обоснованием выводов для решения современных проблем; </w:t>
            </w:r>
          </w:p>
          <w:p w:rsidR="005F5450" w:rsidRPr="00637460" w:rsidRDefault="005F5450" w:rsidP="005F5450">
            <w:pPr>
              <w:tabs>
                <w:tab w:val="left" w:pos="175"/>
                <w:tab w:val="left" w:pos="900"/>
                <w:tab w:val="left" w:pos="1080"/>
              </w:tabs>
              <w:suppressAutoHyphens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 методикой осуществления выводов и выявления закономерностей по результатам проведённого анализа</w:t>
            </w:r>
          </w:p>
        </w:tc>
      </w:tr>
    </w:tbl>
    <w:p w:rsidR="005F5450" w:rsidRPr="00637460" w:rsidRDefault="005F5450" w:rsidP="005F5450">
      <w:pPr>
        <w:widowControl/>
        <w:snapToGrid/>
        <w:spacing w:before="0" w:after="0"/>
        <w:ind w:firstLine="567"/>
        <w:rPr>
          <w:color w:val="000000" w:themeColor="text1"/>
          <w:sz w:val="20"/>
        </w:rPr>
      </w:pPr>
    </w:p>
    <w:p w:rsidR="005F5450" w:rsidRPr="00637460" w:rsidRDefault="005F5450" w:rsidP="005F5450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 Объем дисциплины и виды учебной работы 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5F5450" w:rsidRPr="00637460" w:rsidTr="004A57FA">
        <w:tc>
          <w:tcPr>
            <w:tcW w:w="889" w:type="dxa"/>
            <w:vMerge w:val="restart"/>
            <w:vAlign w:val="center"/>
          </w:tcPr>
          <w:p w:rsidR="005F5450" w:rsidRPr="00637460" w:rsidRDefault="005F5450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5F5450" w:rsidRPr="00637460" w:rsidRDefault="005F5450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 часов по формам обучения, ак. ч</w:t>
            </w:r>
          </w:p>
        </w:tc>
      </w:tr>
      <w:tr w:rsidR="005F5450" w:rsidRPr="00637460" w:rsidTr="004A57FA">
        <w:tc>
          <w:tcPr>
            <w:tcW w:w="889" w:type="dxa"/>
            <w:vMerge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5F5450" w:rsidRPr="00637460" w:rsidTr="004A57FA">
        <w:tc>
          <w:tcPr>
            <w:tcW w:w="889" w:type="dxa"/>
            <w:vMerge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2F1091" w:rsidRPr="00637460" w:rsidTr="004A57FA">
        <w:tc>
          <w:tcPr>
            <w:tcW w:w="889" w:type="dxa"/>
            <w:vMerge w:val="restart"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18,2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F1091" w:rsidRPr="00637460" w:rsidTr="004A57FA">
        <w:tc>
          <w:tcPr>
            <w:tcW w:w="889" w:type="dxa"/>
            <w:vMerge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2F1091" w:rsidRPr="00637460" w:rsidTr="007A3DF0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1091" w:rsidRPr="00637460" w:rsidTr="007A3DF0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1091" w:rsidRPr="00637460" w:rsidTr="004A57FA">
        <w:tc>
          <w:tcPr>
            <w:tcW w:w="889" w:type="dxa"/>
            <w:vMerge w:val="restart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720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12</w:t>
            </w:r>
          </w:p>
        </w:tc>
      </w:tr>
      <w:tr w:rsidR="002F1091" w:rsidRPr="00637460" w:rsidTr="007A3DF0">
        <w:tc>
          <w:tcPr>
            <w:tcW w:w="889" w:type="dxa"/>
            <w:vMerge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8</w:t>
            </w: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2F1091" w:rsidRPr="00637460" w:rsidTr="004A57FA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1.2.2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2F1091" w:rsidRPr="00637460" w:rsidTr="004A57FA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2F1091" w:rsidRPr="00637460" w:rsidRDefault="002F1091" w:rsidP="00C84E1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2F1091" w:rsidRPr="00637460" w:rsidTr="004A57FA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2F1091" w:rsidRPr="00637460" w:rsidTr="007A3DF0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2F1091" w:rsidRPr="00637460" w:rsidTr="007A3DF0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C84E1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2F1091" w:rsidRPr="00637460" w:rsidTr="007A3DF0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242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242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263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2F1091" w:rsidRPr="00637460" w:rsidTr="004A57FA">
        <w:tc>
          <w:tcPr>
            <w:tcW w:w="889" w:type="dxa"/>
          </w:tcPr>
          <w:p w:rsidR="002F1091" w:rsidRPr="00637460" w:rsidRDefault="002F1091" w:rsidP="005F5450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242</w:t>
            </w:r>
          </w:p>
        </w:tc>
        <w:tc>
          <w:tcPr>
            <w:tcW w:w="900" w:type="dxa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242</w:t>
            </w:r>
          </w:p>
        </w:tc>
        <w:tc>
          <w:tcPr>
            <w:tcW w:w="933" w:type="dxa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263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F1091" w:rsidRPr="00637460" w:rsidTr="00486F95">
        <w:tc>
          <w:tcPr>
            <w:tcW w:w="889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F1091" w:rsidRPr="00637460" w:rsidTr="00486F95">
        <w:tc>
          <w:tcPr>
            <w:tcW w:w="889" w:type="dxa"/>
            <w:vMerge w:val="restart"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2F1091" w:rsidRPr="00637460" w:rsidRDefault="002F1091" w:rsidP="005F5450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33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288</w:t>
            </w:r>
          </w:p>
        </w:tc>
        <w:tc>
          <w:tcPr>
            <w:tcW w:w="90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2F1091" w:rsidRPr="00637460" w:rsidTr="00486F95">
        <w:tc>
          <w:tcPr>
            <w:tcW w:w="889" w:type="dxa"/>
            <w:vMerge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2F1091" w:rsidRPr="00637460" w:rsidRDefault="002F1091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C84E1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</w:tcPr>
          <w:p w:rsidR="002F1091" w:rsidRPr="00637460" w:rsidRDefault="002F1091" w:rsidP="005F5450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33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900" w:type="dxa"/>
            <w:vAlign w:val="center"/>
          </w:tcPr>
          <w:p w:rsidR="002F1091" w:rsidRPr="00637460" w:rsidRDefault="002F1091" w:rsidP="005F5450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5F5450" w:rsidRPr="00637460" w:rsidTr="004A57FA">
        <w:tc>
          <w:tcPr>
            <w:tcW w:w="889" w:type="dxa"/>
            <w:vMerge/>
          </w:tcPr>
          <w:p w:rsidR="005F5450" w:rsidRPr="00637460" w:rsidRDefault="005F5450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5F5450" w:rsidRPr="00637460" w:rsidRDefault="005F5450" w:rsidP="005F5450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5F5450" w:rsidRPr="00637460" w:rsidRDefault="005F5450" w:rsidP="005F5450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ГТ - практическое занятие - глоссарный тренинг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позетовое тестирование 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Асессмент реферата - семинар-асессмент реферата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вебинар 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5F5450" w:rsidRPr="00637460" w:rsidRDefault="005F5450" w:rsidP="005F5450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 Содержание дисциплины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5F5450" w:rsidRPr="00637460" w:rsidRDefault="005F5450" w:rsidP="005F5450">
      <w:pPr>
        <w:widowControl/>
        <w:tabs>
          <w:tab w:val="left" w:pos="1185"/>
        </w:tabs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427"/>
        <w:gridCol w:w="6750"/>
      </w:tblGrid>
      <w:tr w:rsidR="005F5450" w:rsidRPr="00637460" w:rsidTr="004A57FA">
        <w:trPr>
          <w:trHeight w:val="20"/>
          <w:tblHeader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Наименование раздела дисциплины</w:t>
            </w: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Сущность аутсорсинга </w:t>
            </w: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Сущность понятия аутсорсинг. Возникновение и эволюция аутсорсинга в практике мирового бизнеса. Анализ понятия «аутсорсинг». Исторические предпосылки и условия появления аутсорсинга. Эволюционное развитие практического аутсорсинга как самостоятельной области науки и практики организации бизнеса. Сущность и преимущества аутсорсинга: «за» и «против». Особенности становления аутсорсинга в практике современного бизнеса. Актуальные проблемы современного аутсорсинга и перспективы его дальнейшего развития. Основные этапы аутсорсинг-проекта. Стратегическое обоснование аутсорсинг-проекта.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Формы и виды аутсорсинга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Основные характеристики форм и видов аутсорсинга. Общая характеристика подходов к систематизации видов аутсорсинга:  функциональный аутсорсинг; аутсорсинг бизнес-процессов; АБП-аутсорсинг, или аутсорсинг бизнес-процессов; ИТ-аутсорсинг (аутсорсинг, основанный на информационных технологиях)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Формы аутсорсинга и их характеристики. Использование различных форм и видов аутсорсинга в практике мирового бизнеса.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Сферы применения аутсорсинга</w:t>
            </w: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Сферы применения аутсорсинга. Аутсорсинг сферы вспомогательного производства. Аутсорсинг сферы основного производства. Аутсорсинг сферы управления. Аутсорсинг сферы услуг. Аутсорсинг человеческих ресурсов.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Анализ, сущность, структура процесса </w:t>
            </w:r>
            <w:r w:rsidRPr="00637460">
              <w:rPr>
                <w:color w:val="000000" w:themeColor="text1"/>
                <w:sz w:val="20"/>
              </w:rPr>
              <w:lastRenderedPageBreak/>
              <w:t>аутсорсинга</w:t>
            </w: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 xml:space="preserve">Анализ процесса аутсорсинга. Сущность процесса аутсорсинга. Структура процесса аутсорсинга. Этапы реализации аутсорсинг-проекта. </w:t>
            </w:r>
            <w:r w:rsidRPr="00637460">
              <w:rPr>
                <w:color w:val="000000" w:themeColor="text1"/>
                <w:sz w:val="20"/>
              </w:rPr>
              <w:lastRenderedPageBreak/>
              <w:t>Стратегическое обоснование процесса аутсорсинга. Анализ фактического состояния и стратегическое позиционирование. Принципы стратегического позиционирования. Структуризация функций и бизнес процессов. Анализ результатов реализации аутсорсинг-проекта.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5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Рынок аутсорсинговых услуг в России и за рубежом</w:t>
            </w: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Развитие современного рынка аутсорсинговых услуг в России. Общая характеристика состояния современного мирового рынка аутсорсинговых услуг. 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Развитие современного рынка аутсорсинговых за рубежом. Развитие рынка аутсорсинга в США в настоящее время. Рынок аутсорсинга в Европе; Азии. Российский рынок аутсорсинга: современность и перспективы. Тенденции развития рынка аутсорсинговых услуг в России и за рубежом. Решение проблемы качества в управлении процессом аутсорсинга в России 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Аутсорсинг-контракт - основной организационно-правовой инструмент регламентации аутсорсинговой деятельности</w:t>
            </w: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Содержание и структура аутсорсинг-контракта. Основная информация, содержащаяся в контракте об аутсорсинге. Условия окончания (прекращения) действия контракта Управление контрактом. 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Гарантии безопасности, защита информации и коммерческих интересов сторон.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  <w:r w:rsidRPr="00637460">
              <w:rPr>
                <w:bCs/>
                <w:color w:val="000000" w:themeColor="text1"/>
                <w:sz w:val="20"/>
                <w:lang w:eastAsia="en-US"/>
              </w:rPr>
              <w:t>Аутстаффинг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  <w:lang w:eastAsia="en-US"/>
              </w:rPr>
            </w:pPr>
            <w:r w:rsidRPr="00637460">
              <w:rPr>
                <w:color w:val="000000" w:themeColor="text1"/>
                <w:sz w:val="20"/>
                <w:lang w:eastAsia="en-US"/>
              </w:rPr>
              <w:t xml:space="preserve">Предпосылки развития аутстаффинга. Аутстаффинг: сущность, специфика, особенности, формы организации, преимущества и риски. Возникновение и развитие рынка аутстаффинга в России и за рубежом. 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  <w:lang w:eastAsia="en-US"/>
              </w:rPr>
            </w:pPr>
            <w:r w:rsidRPr="00637460">
              <w:rPr>
                <w:color w:val="000000" w:themeColor="text1"/>
                <w:sz w:val="20"/>
                <w:lang w:eastAsia="en-US"/>
              </w:rPr>
              <w:t>Формы организации аутстаффинга. Перспективы развития рынка аутстаффинга</w:t>
            </w:r>
          </w:p>
        </w:tc>
      </w:tr>
      <w:tr w:rsidR="005F5450" w:rsidRPr="00637460" w:rsidTr="004A57FA">
        <w:trPr>
          <w:trHeight w:val="20"/>
        </w:trPr>
        <w:tc>
          <w:tcPr>
            <w:tcW w:w="293" w:type="pct"/>
          </w:tcPr>
          <w:p w:rsidR="005F5450" w:rsidRPr="00637460" w:rsidRDefault="005F5450" w:rsidP="005F5450">
            <w:pPr>
              <w:widowControl/>
              <w:suppressAutoHyphens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245" w:type="pct"/>
          </w:tcPr>
          <w:p w:rsidR="005F5450" w:rsidRPr="00637460" w:rsidRDefault="005F5450" w:rsidP="005F5450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rPr>
                <w:color w:val="000000" w:themeColor="text1"/>
                <w:sz w:val="20"/>
                <w:lang w:eastAsia="en-US"/>
              </w:rPr>
            </w:pPr>
            <w:r w:rsidRPr="00637460">
              <w:rPr>
                <w:bCs/>
                <w:color w:val="000000" w:themeColor="text1"/>
                <w:sz w:val="20"/>
                <w:lang w:eastAsia="en-US"/>
              </w:rPr>
              <w:t>Анализ экономической эффективности аутсорсинга</w:t>
            </w:r>
          </w:p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color w:val="000000" w:themeColor="text1"/>
                <w:sz w:val="20"/>
              </w:rPr>
            </w:pPr>
          </w:p>
        </w:tc>
        <w:tc>
          <w:tcPr>
            <w:tcW w:w="3462" w:type="pct"/>
          </w:tcPr>
          <w:p w:rsidR="005F5450" w:rsidRPr="00637460" w:rsidRDefault="005F5450" w:rsidP="005F5450">
            <w:pPr>
              <w:widowControl/>
              <w:snapToGrid/>
              <w:spacing w:before="0" w:after="0"/>
              <w:jc w:val="both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  <w:lang w:eastAsia="en-US"/>
              </w:rPr>
              <w:t>Оценка аутсорсинга. Сравнительный анализ затрат на собственное выполнение операций и функций и затрат на аутсорсинг. Аутсорсинг как способ оптимизации затрат предприятия. Финансовый анализ. Оценка эффективности аутсорсингового проекта. Анализ экономической эф-фективности аутсорсинга.</w:t>
            </w:r>
          </w:p>
        </w:tc>
      </w:tr>
    </w:tbl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Сущность аутсорсинга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numPr>
          <w:ilvl w:val="0"/>
          <w:numId w:val="14"/>
        </w:numPr>
        <w:tabs>
          <w:tab w:val="left" w:pos="993"/>
        </w:tabs>
        <w:snapToGrid/>
        <w:spacing w:before="0" w:after="0"/>
        <w:ind w:left="0"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Сущность понятия аутсорсинг. Особенности становления аутсорсинга в практике современного бизнеса.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 «Формы и виды аутсорсинга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Виды аутсорсинга. 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Форм аутсорсинга и их характеристики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3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Сферы применения аутсорсинга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Сферы применения аутсорсинга.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 «Анализ, сущность, структура процесса аутсорсинга»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Анализ процесса аутсорсинга. Сущность процесса аутсорсинга.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 Структура процесса аутсорсинга. Этапы реализации аутсорсинг-проекта. 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5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Рынок аутсорсинговых услуг в России и за рубежом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Развитие современного рынка аутсорсинговых услуг в России и за рубежом.</w:t>
      </w: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Аутсорсинг-контракт - основной организационно-правовой инструмент регламентации аутсорсинговой деятельности</w:t>
      </w: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Содержание и структура аутсорсинг-контракта. Основная информация, содержащаяся в контракте об аутсорсинге. Условия окончания (прекращения) действия контракта Управление контрактом. </w:t>
      </w: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 Гарантии безопасности, защита информации и коммерческих интересов сторон.</w:t>
      </w: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autoSpaceDE w:val="0"/>
        <w:autoSpaceDN w:val="0"/>
        <w:adjustRightInd w:val="0"/>
        <w:snapToGrid/>
        <w:spacing w:before="0" w:after="0"/>
        <w:ind w:firstLine="720"/>
        <w:rPr>
          <w:color w:val="000000" w:themeColor="text1"/>
          <w:sz w:val="20"/>
          <w:lang w:eastAsia="en-US"/>
        </w:rPr>
      </w:pPr>
      <w:r w:rsidRPr="00637460">
        <w:rPr>
          <w:b/>
          <w:color w:val="000000" w:themeColor="text1"/>
          <w:sz w:val="20"/>
        </w:rPr>
        <w:t xml:space="preserve">Раздел 7. </w:t>
      </w:r>
      <w:r w:rsidRPr="00637460">
        <w:rPr>
          <w:b/>
          <w:bCs/>
          <w:color w:val="000000" w:themeColor="text1"/>
          <w:sz w:val="20"/>
          <w:lang w:eastAsia="en-US"/>
        </w:rPr>
        <w:t>Аутстаффинг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 xml:space="preserve">1. Предпосылки развития аутстаффинга. Формы организации аутстаффинга. </w:t>
      </w:r>
    </w:p>
    <w:p w:rsidR="005F5450" w:rsidRPr="00637460" w:rsidRDefault="005F5450" w:rsidP="005F5450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autoSpaceDE w:val="0"/>
        <w:autoSpaceDN w:val="0"/>
        <w:adjustRightInd w:val="0"/>
        <w:snapToGrid/>
        <w:spacing w:before="0" w:after="0"/>
        <w:ind w:firstLine="720"/>
        <w:rPr>
          <w:b/>
          <w:color w:val="000000" w:themeColor="text1"/>
          <w:sz w:val="20"/>
          <w:lang w:eastAsia="en-US"/>
        </w:rPr>
      </w:pPr>
      <w:r w:rsidRPr="00637460">
        <w:rPr>
          <w:b/>
          <w:color w:val="000000" w:themeColor="text1"/>
          <w:sz w:val="20"/>
        </w:rPr>
        <w:t>Раздел 8.</w:t>
      </w:r>
      <w:r w:rsidRPr="00637460">
        <w:rPr>
          <w:bCs/>
          <w:color w:val="000000" w:themeColor="text1"/>
          <w:sz w:val="20"/>
          <w:lang w:eastAsia="en-US"/>
        </w:rPr>
        <w:t xml:space="preserve"> </w:t>
      </w:r>
      <w:r w:rsidRPr="00637460">
        <w:rPr>
          <w:b/>
          <w:bCs/>
          <w:color w:val="000000" w:themeColor="text1"/>
          <w:sz w:val="20"/>
          <w:lang w:eastAsia="en-US"/>
        </w:rPr>
        <w:t>Анализ экономической эффективности аутсорсинга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  <w:lang w:eastAsia="en-US"/>
        </w:rPr>
      </w:pPr>
      <w:r w:rsidRPr="00637460">
        <w:rPr>
          <w:b/>
          <w:color w:val="000000" w:themeColor="text1"/>
          <w:sz w:val="20"/>
        </w:rPr>
        <w:t xml:space="preserve">1. </w:t>
      </w:r>
      <w:r w:rsidRPr="00637460">
        <w:rPr>
          <w:color w:val="000000" w:themeColor="text1"/>
          <w:sz w:val="20"/>
          <w:lang w:eastAsia="en-US"/>
        </w:rPr>
        <w:t xml:space="preserve">Оценка аутсорсинга. 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  <w:lang w:eastAsia="en-US"/>
        </w:rPr>
        <w:lastRenderedPageBreak/>
        <w:t xml:space="preserve">2. Финансовый анализ.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Сущность аутсорсинга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Возникновение аутсорсинга в практике мирового бизнеса.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Исторические предпосылки возникновения аутсорсинга.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Эволюционное развитие аутсорсинга.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Сущность и преимущества  аутсорсинга.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Дайте определение понятию «аутсорсинг».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Перечислите задачи, решаемые в процессе реализации аутсорсинга.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Определите наиболее перспективные сферы применения аутсорсинга.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  <w:shd w:val="clear" w:color="auto" w:fill="FFFFFF"/>
        </w:rPr>
        <w:t>Что позволяет повысить аутсорсинг на предприятии (дайте полный обоснованные ответ)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Проведите анализ целесообразности перехода на аутсорсинг для любой, самостоятельно выбранной организации на основе использования матрицы аутсорсинга.</w:t>
      </w:r>
    </w:p>
    <w:p w:rsidR="005F5450" w:rsidRPr="00637460" w:rsidRDefault="005F5450" w:rsidP="005F5450">
      <w:pPr>
        <w:widowControl/>
        <w:numPr>
          <w:ilvl w:val="0"/>
          <w:numId w:val="15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Рассмотрите любую организацию, опишите оптимальную систему логистического обслуживания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 «Формы и виды аутсорсинга»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Дайте характеристику видов аутсорсинга.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Общая характеристика подходов к систематизации видов аутсорсинга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Поясните, что такое функциональный аутсорсинг 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Сущность АБП-аутсорсинга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Поясните, что такое аутсорсинг, основанный на информационных технологиях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Формы аутсорсинга и их характеристики. 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Использование различных форм и видов аутсорсинга в России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Использование различных форм и видов аутсорсинга в практике мирового бизнеса.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ind w:left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Проведите анализ целесообразности перехода на аутсорсинг для любой, самостоятельно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выбранной организации на основе использования матрицы аутсорсинга.</w:t>
      </w:r>
    </w:p>
    <w:p w:rsidR="005F5450" w:rsidRPr="00637460" w:rsidRDefault="005F5450" w:rsidP="005F5450">
      <w:pPr>
        <w:widowControl/>
        <w:tabs>
          <w:tab w:val="left" w:pos="993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              10.Опишите оптимальную систему логистического обслуживания любой, самостоятельно выбранной оргганизации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3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Сферы применения аутсорсинга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Приведите примеры аутсорсинга в логистике (с анализом).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Приведите примеры аутсорсинга сферы управления (с анализом). 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Приведите примеры использования аутсорсинговых услуг в сфере основного производства (с анализом).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Приведите примеры использования аутсорсинговых услуг в сфере вспомогательного производства (с анализом).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Приведите примеры аутсорсинга информационных технологий (с анализом).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Рассмотрите пример реализации аутсорсинга в сфере финансов  (с анализом).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Опишите процесс управления аутсорсинговой деятельностью.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Рассмотрите любую организацию, опишите оптимальную систему логистического обслуживания, учтите логистические функции, рассмотрите возможность аутсорсинга отдельных функций или операций.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Обоснуйте экономическую целесообразность принятия управленческого решения по аутсорсингу для привлечения сторонней организации в целях исполнения заказа на логистическую услугу.</w:t>
      </w:r>
    </w:p>
    <w:p w:rsidR="005F5450" w:rsidRPr="00637460" w:rsidRDefault="005F5450" w:rsidP="005F5450">
      <w:pPr>
        <w:widowControl/>
        <w:numPr>
          <w:ilvl w:val="0"/>
          <w:numId w:val="16"/>
        </w:numPr>
        <w:tabs>
          <w:tab w:val="left" w:pos="0"/>
          <w:tab w:val="left" w:pos="993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Определите наиболее перспективные сферы применения аутсорсинга.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8"/>
        <w:jc w:val="both"/>
        <w:rPr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4 «Анализ, сущность, структура процесса аутсорсинга»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1. Проанализируйте процесс аутсорсинга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2. Охарактеризуйте сущность аутсорсинга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3. Этапы реализации аутсорсинг-проекта (на примере самостоятельной выбранной организации)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Структура аутсорсинга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Что такое стратегическое позиционирование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6. Охарактеризуйте принципы стратегического позиционирования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Проанализируйте результаты реализации аутсорсинг-проекта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Рассмотрите возможность аутсорсинга отдельных функций или операций любой, выбранной самостоятельно организации.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Обоснуйте экономическую целесообразность принятия управленческого решения по аутсорсингу для привлечения сторонней организации в целях исполнения заказа на услуги в сфере ИТ-технологий.</w:t>
      </w:r>
    </w:p>
    <w:p w:rsidR="005F5450" w:rsidRPr="00637460" w:rsidRDefault="005F5450" w:rsidP="005F5450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Проанализируйте результаты реализации аутсорсинг-проекта в сфере управленческих услуг</w:t>
      </w:r>
    </w:p>
    <w:p w:rsidR="005F5450" w:rsidRPr="00637460" w:rsidRDefault="005F5450" w:rsidP="005F5450">
      <w:pPr>
        <w:widowControl/>
        <w:tabs>
          <w:tab w:val="left" w:pos="263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ab/>
      </w:r>
    </w:p>
    <w:p w:rsidR="005F5450" w:rsidRPr="00637460" w:rsidRDefault="005F5450" w:rsidP="005F5450">
      <w:pPr>
        <w:pStyle w:val="afff1"/>
        <w:tabs>
          <w:tab w:val="left" w:pos="0"/>
        </w:tabs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ab/>
      </w:r>
      <w:r w:rsidRPr="00637460">
        <w:rPr>
          <w:b/>
          <w:color w:val="000000" w:themeColor="text1"/>
          <w:sz w:val="20"/>
        </w:rPr>
        <w:t xml:space="preserve">Раздел 5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Рынок аутсорсинговых услуг в России и за рубежом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мирового рынка услуг аутсорсинга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Проанализируйте грамотный вариант подготовки аутсорсинг-контракта.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Поясните, каким образом можно осуществлять защиту коммерческих и других интересов сторон в рамках реализации деятельности по аутсорсингу.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Приведите примеры, связанные с использованием аутсорсинга в менеджменте (с анализом).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Рассмотрите возможности использования аутсорсинга в практике отечественного бизнеса 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Назовите критерии, на которые Вы будете ориентироваться при выборе поставщика услуг, связанных с аутсорсингом.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Гарантии безопасности, защита информации и коммерческих интересов сторон при заключении контракта об аутсорсинге.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рынка услуг аутсорсинга в мировой практике.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Актуальные проблемы и перспективы развития услуг аутсорсинга в практике российского бизнеса.</w:t>
      </w:r>
    </w:p>
    <w:p w:rsidR="005F5450" w:rsidRPr="00637460" w:rsidRDefault="005F5450" w:rsidP="005F5450">
      <w:pPr>
        <w:widowControl/>
        <w:numPr>
          <w:ilvl w:val="0"/>
          <w:numId w:val="17"/>
        </w:numPr>
        <w:tabs>
          <w:tab w:val="left" w:pos="993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Процесс развития аутсорсинга в США..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</w:t>
      </w:r>
      <w:r w:rsidRPr="00637460">
        <w:rPr>
          <w:color w:val="000000" w:themeColor="text1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Аутсорсинг-контракт - основной организационно-правовой инструмент регламентации аутсорсинговой деятельности»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Содержание и структура аутсорсинг-контракта.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Основная информация, содержащаяся в контракте об аутсорсинге.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Условия окончания (прекращения) действия контракта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4. Управление контрактом.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Гарантии безопасности, защита информации и коммерческих интересов сторон.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Какие инструменты оценки аутсорсинга Вам известны?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Каково содержание контракта об аутсорсинге?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8. Перечислите функции группы, контролирующей выполнение контракта об аутсорсинге.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9. Назовите функции руководителя контракта об аутсорсинге.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Какие факторы должны приниматься в расчет при определении уровня качества продукта в аутсорсинге?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/>
          <w:bCs/>
          <w:color w:val="000000" w:themeColor="text1"/>
          <w:sz w:val="20"/>
          <w:lang w:eastAsia="en-US"/>
        </w:rPr>
      </w:pPr>
      <w:r w:rsidRPr="00637460">
        <w:rPr>
          <w:b/>
          <w:color w:val="000000" w:themeColor="text1"/>
          <w:sz w:val="20"/>
        </w:rPr>
        <w:t>Раздел 7</w:t>
      </w:r>
      <w:r w:rsidRPr="00637460">
        <w:rPr>
          <w:b/>
          <w:bCs/>
          <w:color w:val="000000" w:themeColor="text1"/>
          <w:sz w:val="20"/>
          <w:lang w:eastAsia="en-US"/>
        </w:rPr>
        <w:t xml:space="preserve"> «Аутстаффинг»</w:t>
      </w:r>
    </w:p>
    <w:p w:rsidR="005F5450" w:rsidRPr="00637460" w:rsidRDefault="005F5450" w:rsidP="005F5450">
      <w:pPr>
        <w:autoSpaceDE w:val="0"/>
        <w:autoSpaceDN w:val="0"/>
        <w:adjustRightInd w:val="0"/>
        <w:spacing w:before="0" w:after="0"/>
        <w:ind w:left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1. Что такое аутстаффинг простыми словами?</w:t>
      </w:r>
    </w:p>
    <w:p w:rsidR="005F5450" w:rsidRPr="00637460" w:rsidRDefault="005F5450" w:rsidP="005F5450">
      <w:pPr>
        <w:autoSpaceDE w:val="0"/>
        <w:autoSpaceDN w:val="0"/>
        <w:adjustRightInd w:val="0"/>
        <w:spacing w:before="0" w:after="0"/>
        <w:ind w:left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2. Чем отличается аутстаффинг от аутсорсинга?</w:t>
      </w:r>
    </w:p>
    <w:p w:rsidR="005F5450" w:rsidRPr="00637460" w:rsidRDefault="005F5450" w:rsidP="005F5450">
      <w:pPr>
        <w:autoSpaceDE w:val="0"/>
        <w:autoSpaceDN w:val="0"/>
        <w:adjustRightInd w:val="0"/>
        <w:spacing w:before="0" w:after="0"/>
        <w:ind w:left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3. Когда компании прибегают к аутстаффингу персонала?</w:t>
      </w:r>
    </w:p>
    <w:p w:rsidR="005F5450" w:rsidRPr="00637460" w:rsidRDefault="005F5450" w:rsidP="005F5450">
      <w:pPr>
        <w:autoSpaceDE w:val="0"/>
        <w:autoSpaceDN w:val="0"/>
        <w:adjustRightInd w:val="0"/>
        <w:spacing w:before="0" w:after="0"/>
        <w:ind w:left="709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4. В чем главные преимущества аутстаффинга?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9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5. Какие документы необходимы для заключения договора по аутстаффингу?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9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6. Какова процедура перевода сотрудников на аутстаффинг?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9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7. На что следует обратить внимание при выборе аутсорсинговой компании?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9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8. Как аутстаффинг помогает руководителю компании экономить?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>9. Как можно проверить законность аутстаффинга?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>10. Какие существуют плюсы для работников на аутстаффинге?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  <w:lang w:eastAsia="en-US"/>
        </w:rPr>
      </w:pPr>
      <w:r w:rsidRPr="00637460">
        <w:rPr>
          <w:b/>
          <w:color w:val="000000" w:themeColor="text1"/>
          <w:sz w:val="20"/>
        </w:rPr>
        <w:t>Раздел 8 «</w:t>
      </w:r>
      <w:r w:rsidRPr="00637460">
        <w:rPr>
          <w:b/>
          <w:bCs/>
          <w:color w:val="000000" w:themeColor="text1"/>
          <w:sz w:val="20"/>
          <w:lang w:eastAsia="en-US"/>
        </w:rPr>
        <w:t>Анализ экономической эффективности аутсорсинга»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Каким образом проводится анализ эффективности аутсорсинга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 Назовите основные этапы процесса аутсорсинга.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Объясните различие между внутренним и внешним аутсорсингом.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4. Объясните различие между частичным и полным аутсорсингом.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5. В чем сущность стратегического обоснования процесса аутсорсинга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 В чем состоит экономическое обоснование аутсорсинг-проекта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Как определяется приоритет аутсорсинга отдельных функций и бизнес-процессов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8. Проанализируйте причины, побуждающие использовать аутсорсинг или отказываться от него.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9. Каковы основные риски, с которыми связано использование аутсорсинга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Сформулируйте основные требования к поставщикам услуг аутсорсинга.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2F1091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5F5450" w:rsidRPr="00637460" w:rsidRDefault="005F5450" w:rsidP="005F5450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5F5450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5F5450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10,2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30,2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</w:tr>
    </w:tbl>
    <w:p w:rsidR="005F5450" w:rsidRPr="00637460" w:rsidRDefault="005F5450" w:rsidP="005F5450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5F5450" w:rsidRPr="00637460" w:rsidRDefault="005F5450" w:rsidP="005F5450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2F1091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34%</w:t>
      </w:r>
    </w:p>
    <w:p w:rsidR="005F5450" w:rsidRPr="00637460" w:rsidRDefault="005F5450" w:rsidP="005F5450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5F5450" w:rsidRPr="00637460" w:rsidRDefault="005F5450" w:rsidP="005F5450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5F5450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5F5450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(ак.ч)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(ак.ч)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(всего ак.ч.)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 ак.ч.)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</w:t>
            </w: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5F5450" w:rsidRPr="00637460" w:rsidRDefault="005F5450" w:rsidP="005F5450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50" w:rsidRPr="00637460" w:rsidRDefault="005F5450" w:rsidP="005F5450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5F5450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450" w:rsidRPr="00637460" w:rsidRDefault="005F5450" w:rsidP="005F5450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</w:tbl>
    <w:p w:rsidR="005F5450" w:rsidRPr="00637460" w:rsidRDefault="005F5450" w:rsidP="005F5450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- 34%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6. Методические указания по освоению дисциплины</w:t>
      </w:r>
    </w:p>
    <w:p w:rsidR="005F5450" w:rsidRPr="00637460" w:rsidRDefault="005F5450" w:rsidP="005F5450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5F5450" w:rsidRPr="00637460" w:rsidRDefault="005F5450" w:rsidP="005F5450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с научной и учебной литературой дополняется работой с тестирующими системами, тренинговыми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5F5450" w:rsidRPr="00637460" w:rsidRDefault="005F5450" w:rsidP="005F5450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«Вебинар».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семинар-асессмент реферата».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асессмент дневника по физкультуре и спорту».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глоссарный тренинг».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позетовое тестирование».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5F5450" w:rsidRPr="00637460" w:rsidRDefault="005F5450" w:rsidP="005F5450">
      <w:pPr>
        <w:widowControl/>
        <w:numPr>
          <w:ilvl w:val="0"/>
          <w:numId w:val="18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занятия «Практическое занятие - алгоритмический тренинг».</w:t>
      </w: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5F5450" w:rsidRPr="00637460" w:rsidRDefault="005F5450" w:rsidP="005F5450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74B1C" w:rsidRDefault="00074B1C" w:rsidP="00074B1C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074B1C" w:rsidRDefault="00074B1C" w:rsidP="00074B1C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тифлоинформационных устройств.</w:t>
      </w:r>
    </w:p>
    <w:p w:rsidR="00074B1C" w:rsidRDefault="00074B1C" w:rsidP="00074B1C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074B1C" w:rsidRDefault="00074B1C" w:rsidP="00074B1C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074B1C" w:rsidRDefault="00074B1C" w:rsidP="00074B1C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письменные задания выполняются обучающимися с использованием клавиатуры с азбукой Брайля, либо надиктовываются ассистенту;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задания и иные материалы для сдачи экзамена оформляются увеличенным шрифтом и\или использованием специализированным программным обеспечением Jaws;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 необходимости обучающимся предоставляется увеличивающее устройство,допускается использование увеличивающих устройств, имеющихся у обучающихся;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тестовые и тренинговые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lastRenderedPageBreak/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074B1C" w:rsidRDefault="00074B1C" w:rsidP="00074B1C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5F5450" w:rsidRPr="00637460" w:rsidRDefault="00074B1C" w:rsidP="00074B1C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межпредметных связей;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5F5450" w:rsidRPr="00637460" w:rsidRDefault="005F5450" w:rsidP="005F5450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5F5450" w:rsidRPr="00637460" w:rsidRDefault="005F5450" w:rsidP="005F5450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5F5450" w:rsidRPr="00637460" w:rsidRDefault="005F5450" w:rsidP="005F5450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5F5450" w:rsidRPr="00637460" w:rsidRDefault="005F5450" w:rsidP="005F5450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5F5450" w:rsidRPr="00637460" w:rsidRDefault="005F5450" w:rsidP="005F5450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5F5450" w:rsidRPr="00637460" w:rsidRDefault="005F5450" w:rsidP="005F5450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5F5450" w:rsidRPr="00637460" w:rsidRDefault="005F5450" w:rsidP="002F4D06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5F5450" w:rsidRPr="00637460" w:rsidRDefault="005F5450" w:rsidP="002F4D06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2 </w:t>
      </w:r>
      <w:r w:rsidRPr="00637460">
        <w:rPr>
          <w:b/>
          <w:iCs/>
          <w:color w:val="000000" w:themeColor="text1"/>
          <w:sz w:val="20"/>
        </w:rPr>
        <w:t>«Ф</w:t>
      </w:r>
      <w:r w:rsidRPr="00637460">
        <w:rPr>
          <w:b/>
          <w:color w:val="000000" w:themeColor="text1"/>
          <w:sz w:val="20"/>
        </w:rPr>
        <w:t>ормы и виды аутсорсинга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2F4D06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Темы устного доклада  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Основные понятия, сущность и виды аутсорсинга.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 Возникновение и развитие практического аутсорсинга.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 Аутсорсинг – продукт современных тенденций развития мировой экономики, противоположных тенденциям монополизации.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 Роль и место аутсорсинга в управлении организацией.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 Преимущества и недостатки аутсорсинга.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 Современные проблемы и перспективы аутсорсинга.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 Основные этапы процесса перехода на аутсорсинг.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 Необходимость и сущность стратегического обоснования аутсорсинг-проекта.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 Формы аутсорсинга и их характеристики.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 Аутсорсинг бизнес-процессов как наиболее глубокая форма аутсорсинга.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11 ИТ-аутсорсинг как профессиональное управление IT инфраструктурой. Оптимизация затрат с помощью ИТ-аутсорсинга.</w:t>
      </w:r>
    </w:p>
    <w:p w:rsidR="005F5450" w:rsidRPr="00637460" w:rsidRDefault="005F5450" w:rsidP="002F4D06">
      <w:pPr>
        <w:widowControl/>
        <w:numPr>
          <w:ilvl w:val="0"/>
          <w:numId w:val="19"/>
        </w:numPr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12 Использование различных форм и видов аутсорсинга в практике мирового бизнеса.</w:t>
      </w:r>
    </w:p>
    <w:p w:rsidR="005F5450" w:rsidRPr="00637460" w:rsidRDefault="005F5450" w:rsidP="002F4D06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5F5450" w:rsidRPr="00637460" w:rsidRDefault="005F5450" w:rsidP="002F4D06">
      <w:pPr>
        <w:widowControl/>
        <w:tabs>
          <w:tab w:val="left" w:pos="1080"/>
        </w:tabs>
        <w:snapToGrid/>
        <w:spacing w:before="0" w:after="0"/>
        <w:ind w:firstLine="709"/>
        <w:rPr>
          <w:b/>
          <w:iCs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lastRenderedPageBreak/>
        <w:t xml:space="preserve">Раздел 3 </w:t>
      </w:r>
      <w:r w:rsidRPr="00637460">
        <w:rPr>
          <w:b/>
          <w:iCs/>
          <w:color w:val="000000" w:themeColor="text1"/>
          <w:sz w:val="20"/>
        </w:rPr>
        <w:t>«</w:t>
      </w:r>
      <w:r w:rsidRPr="00637460">
        <w:rPr>
          <w:b/>
          <w:color w:val="000000" w:themeColor="text1"/>
          <w:sz w:val="20"/>
        </w:rPr>
        <w:t>Сферы применения и процесс аутсорсинга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2F4D06">
      <w:pPr>
        <w:widowControl/>
        <w:tabs>
          <w:tab w:val="left" w:pos="1080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реферата</w:t>
      </w:r>
    </w:p>
    <w:p w:rsidR="005F5450" w:rsidRPr="00637460" w:rsidRDefault="005F5450" w:rsidP="002F4D06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 Выполните учебное задание (реферат) по теме: «Аутсорсинг - современная технология менеджмента».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тексте реферата обоснуйте важность этой темы, рассмотрите основные внешние и внутренние факторы, под влиянием которых происходит развитие рынка услуг аутсорсинга, и которые стимулируют его внедрение в практику современного менеджмента. Рассмотрите также суть аутсорсинга с позиции построения технологии менеджмента, которая позволяет достичь эффективного функционирования всех звеньев цепочки создания стоимости (ценности) и обеспечить каждое ее звено ключевыми компетенциями производителя и доступными ресурсами. 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2 Выполните учебное задание (реферат) по теме: «Цели использования аутсоринга и сферы его применения».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тексте реферата обоснуйте важность этой темы, рассмотрите оперативные и стратегические цели использования аутсоринга. Поясните, как Вы понимаете главный мотив использования аутсорсинга - последовательная концентрация на основной деятельности компании, ее основных умениях, отличающих организацию от конкурентов. Рассмотрите основные сферы применения аутсорсинга.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3 Выполните учебное задание (реферат) по теме: «Экономическая сущность и практические результаты аутсорсинга».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тексте реферата обоснуйте важность этой темы, поясните, как Вы понимаете экономическую сущность аутсорсинга, и каким образом аутсорсинг помогает компании в построении системы отношений между организациями, передающими и принимающими на себя выполнение отдельных видов деятельности на основе заключаемых долгосрочных соглашений. Поясните также, в чем состоит практический результат применения аутсорсинга.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4 Выполните учебное задание (реферат) по теме: «Стратегическое значение аутсорсинга».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тексте реферата обоснуйте важность этой темы, поясните, почему аутсорсинг бизнес-процессов относится к задачам стратегического характера. Некоторые авторы полагают, что в долгосрочном, стратегическом аспекте развития современной компании без аутсорсинга обойтись невозможно. Вы согласны с этим? Обоснуйте свою точку зрения, обратив особое внимание на то, что развитие идеи аутсорсинга приводит к созданию организации нового типа и также к формированию нового типа производственных отношений, гармонично сочетающихся с процессами глобализации мировой экономики.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 Выполните учебное задание (реферат) по теме: «Процесс передачи бизнес-процессов или отдельных функций организации-аутсорсеру».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тексте реферата обоснуйте важность этой темы, назовите основные этапы процесса передачи бизнес-процессов или отдельных функций организации-аутсорсеру, рассмотрите назначение и содержание договора (контракта) об услугах аутсорсинга. Заключение контракта предполагает выбор компанией формы аутсорсинга, которая определяется степенью важности тех или иных процессов или компетенций, передаваемых на сторону. О каких формах идет речь? Рассмотрите их с позиции интересов компании в развитии ее бизнеса на основе методологии аутсорсинга.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6 Выполните учебное задание (реферат) по теме: «Предварительное экономическое обоснование аутсорсинга».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тексте реферата обоснуйте важность этой темы, дайте определение понятия «предварительное экономическое обоснование аутсорсинга». Рассмотрите, наряду с явными затратами, так называемые неявные затраты, увеличивающие фактическую стоимость услуги аутсорсера, по сравнению с рыночной, рассмотрите виды неявных затрат. Поясните, почему при обращении к аутсорсингу постоянные расходы (потребности в капитальных вложениях, накладные расходы на управление), как правило, сокращаются.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 Выполните учебное задание (реферат) по теме: «Риски при передаче работ сторонним организациям».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тексте реферата обоснуйте важность этой темы и обоснуйте, почему передача работ сторонним организациям может быть связана с определенными рисками. Назовите наиболее серьезные из рисков, которые могут привести к значительным экономическим потерям. В реферате обоснуйте, почему все возможные риски от передачи работ сторонним организациям должны быть оценены и все возможные негативные последствия учтены при оформлении соответствующего договора между компанией-потребителем и компанией-производителем работ (услуг). 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 Выполните учебное задание (реферат) по теме: «Аутсорсинг информационных технологий (ИТ-аутсорсинг)».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тексте реферата обоснуйте важность этой темы, рассмотрите сущность ИТ-аутсорсинга и его основные преимущества - сокращение затрат на ИT, увеличение доступности ИT сервисов, улучшение качества поддержки. Поясните, почему ИТ-аутсорсинг считается в России самым популярным аутсорсингом бизнес процессов, и с чем это связано. Назовите виды ИТ-услуг, которые в настоящее время наиболее эффективно выводить на аутсорсинг.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9 Выполните учебное задание (реферат) по теме: «Аутсорсинг человеческих ресурсов».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тексте реферата обоснуйте важность этой темы, поясните, почему аутсорсинг, как правило, приводит, к стремительному росту целого ряда новых профессий и видов бизнеса, связанных с управлением рабочей силой, которую компании более не хотят иметь у себя в постоянном штате. Поясните, как Вы понимаете </w:t>
      </w:r>
      <w:r w:rsidRPr="00637460">
        <w:rPr>
          <w:color w:val="000000" w:themeColor="text1"/>
          <w:sz w:val="20"/>
        </w:rPr>
        <w:lastRenderedPageBreak/>
        <w:t>термин «аутстаффинг», и какие преимущества получает работодатель, который решил использовать в своей компании временный персонал. Поясните также, в чем состоит принципиальное отличие аутсорсинга персонала от услуг кадровых агентств.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 Выполните учебное задание (реферат) по теме: «Аутсорсинг – современная технология управления бизнес-процессами компании».</w:t>
      </w:r>
    </w:p>
    <w:p w:rsidR="005F5450" w:rsidRPr="00637460" w:rsidRDefault="005F5450" w:rsidP="005F5450">
      <w:pPr>
        <w:widowControl/>
        <w:tabs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 тексте реферата обоснуйте важность этой темы, дайте определение понятия аутсорсинга как технологии управления бизнесом компании и рассмотрите аутсорсинг бизнес – процессов как одну из форм аутсорсинга, которая предполагает передачу предприятием определенных функций или бизнес-процессов другой аутсорсинговой компании, специализирующейся в данной отрасли. Рассмотрите преимущества и недостатки аутсорсинга бизнес – процессов. </w:t>
      </w:r>
    </w:p>
    <w:p w:rsidR="005F5450" w:rsidRDefault="005F5450" w:rsidP="005F5450">
      <w:pPr>
        <w:pStyle w:val="afff1"/>
        <w:rPr>
          <w:color w:val="000000" w:themeColor="text1"/>
        </w:rPr>
      </w:pPr>
    </w:p>
    <w:p w:rsidR="002F4D06" w:rsidRDefault="002F4D06" w:rsidP="005F5450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 «Рынок аутсорсинговых услуг в России и за рубежом</w:t>
      </w:r>
      <w:r w:rsidRPr="00637460">
        <w:rPr>
          <w:b/>
          <w:iCs/>
          <w:color w:val="000000" w:themeColor="text1"/>
          <w:sz w:val="20"/>
        </w:rPr>
        <w:t>»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Развитие современного рынка аутсорсинговых услуг в России.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Общая характеристика состояния современного мирового рынка аутсорсинговых услуг.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Развитие современного рынка аутсорсинговых услуг за рубежом.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4. Развитие рынка аутсорсинга в США в настоящее время.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5. Рынок аутсорсинга в Европе Азии.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Российский рынок аутсорсинга: современность и перспективы.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7. Тенденции развития рынка аутсорсинговых услуг в России и за рубежом.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Решение проблемы качества в управлении процессом аутсорсинга в России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9. Рынок аутсорсинга в Азии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Аутсорсинг – как современная персонал-технология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</w:t>
      </w:r>
      <w:r w:rsidRPr="00637460">
        <w:rPr>
          <w:color w:val="000000" w:themeColor="text1"/>
          <w:sz w:val="20"/>
        </w:rPr>
        <w:t xml:space="preserve"> «</w:t>
      </w:r>
      <w:r w:rsidRPr="00637460">
        <w:rPr>
          <w:b/>
          <w:color w:val="000000" w:themeColor="text1"/>
          <w:sz w:val="20"/>
        </w:rPr>
        <w:t>Аутсорсинг-контракт - основной организационно-правовой инструмент регламентации аутсорсинговой деятельности»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устного доклада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1. Содержание и структура аутсорсинг-контракта.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2. Основная информация, содержащаяся в контракте об аутсорсинге.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3. Условия окончания (прекращения) действия контракта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4. Управление контрактом. 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5. Гарантии безопасности, защита информации и коммерческих интересов сторон.</w:t>
      </w:r>
    </w:p>
    <w:p w:rsidR="005F5450" w:rsidRPr="00637460" w:rsidRDefault="005F5450" w:rsidP="005F5450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6. Внутренний и внешний аутсорсингом.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7. Частичный и полный аутсорсингом.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8. Стратегическое обоснования процесса аутсорсинга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9. Риски, с которыми связано использование аутсорсинга </w:t>
      </w:r>
    </w:p>
    <w:p w:rsidR="005F5450" w:rsidRPr="00637460" w:rsidRDefault="005F5450" w:rsidP="005F5450">
      <w:pPr>
        <w:widowControl/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10. Основные требования к поставщикам услуг аутсорсинга.</w:t>
      </w:r>
    </w:p>
    <w:p w:rsidR="005F5450" w:rsidRPr="00637460" w:rsidRDefault="005F5450" w:rsidP="005F5450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/>
          <w:bCs/>
          <w:color w:val="000000" w:themeColor="text1"/>
          <w:sz w:val="20"/>
          <w:lang w:eastAsia="en-US"/>
        </w:rPr>
      </w:pPr>
      <w:r w:rsidRPr="00637460">
        <w:rPr>
          <w:b/>
          <w:color w:val="000000" w:themeColor="text1"/>
          <w:sz w:val="20"/>
        </w:rPr>
        <w:t>Раздел 7</w:t>
      </w:r>
      <w:r w:rsidRPr="00637460">
        <w:rPr>
          <w:b/>
          <w:bCs/>
          <w:color w:val="000000" w:themeColor="text1"/>
          <w:sz w:val="20"/>
          <w:lang w:eastAsia="en-US"/>
        </w:rPr>
        <w:t xml:space="preserve"> «Аутстаффинг»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/>
          <w:bCs/>
          <w:color w:val="000000" w:themeColor="text1"/>
          <w:sz w:val="20"/>
          <w:lang w:eastAsia="en-US"/>
        </w:rPr>
      </w:pPr>
      <w:r w:rsidRPr="00637460">
        <w:rPr>
          <w:b/>
          <w:bCs/>
          <w:color w:val="000000" w:themeColor="text1"/>
          <w:sz w:val="20"/>
          <w:lang w:eastAsia="en-US"/>
        </w:rPr>
        <w:t>Темы устных докладов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1. Аутстаффинг персонала – основные понятия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2. Аутстаффинг персонала – основные особенности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3. Аустаффинг персонала – рекомендации</w:t>
      </w:r>
    </w:p>
    <w:p w:rsidR="005F5450" w:rsidRPr="00637460" w:rsidRDefault="005F5450" w:rsidP="005F5450">
      <w:pPr>
        <w:widowControl/>
        <w:autoSpaceDE w:val="0"/>
        <w:autoSpaceDN w:val="0"/>
        <w:adjustRightInd w:val="0"/>
        <w:snapToGrid/>
        <w:spacing w:before="0" w:after="0"/>
        <w:ind w:firstLine="708"/>
        <w:rPr>
          <w:bCs/>
          <w:color w:val="000000" w:themeColor="text1"/>
          <w:sz w:val="20"/>
          <w:lang w:eastAsia="en-US"/>
        </w:rPr>
      </w:pPr>
      <w:r w:rsidRPr="00637460">
        <w:rPr>
          <w:bCs/>
          <w:color w:val="000000" w:themeColor="text1"/>
          <w:sz w:val="20"/>
          <w:lang w:eastAsia="en-US"/>
        </w:rPr>
        <w:t>4. Аустаффинг и аутсорсинг – новые технологии работы с персоналом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 xml:space="preserve">5. Возникновение и развитие рынка аутстаффинга в России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>6. Развиние рынка аутстаффинга за рубежом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 xml:space="preserve">7. Формы организации аутстаффинга. </w:t>
      </w:r>
    </w:p>
    <w:p w:rsidR="005F5450" w:rsidRPr="00637460" w:rsidRDefault="005F5450" w:rsidP="005F5450">
      <w:pPr>
        <w:widowControl/>
        <w:snapToGrid/>
        <w:spacing w:before="0" w:after="0"/>
        <w:ind w:firstLine="708"/>
        <w:jc w:val="both"/>
        <w:rPr>
          <w:color w:val="000000" w:themeColor="text1"/>
          <w:sz w:val="20"/>
          <w:lang w:eastAsia="en-US"/>
        </w:rPr>
      </w:pPr>
      <w:r w:rsidRPr="00637460">
        <w:rPr>
          <w:color w:val="000000" w:themeColor="text1"/>
          <w:sz w:val="20"/>
          <w:lang w:eastAsia="en-US"/>
        </w:rPr>
        <w:t>8. Перспективы развития рынка аутстаффинга</w:t>
      </w:r>
    </w:p>
    <w:p w:rsidR="005F5450" w:rsidRPr="00637460" w:rsidRDefault="005F5450" w:rsidP="005F5450">
      <w:pPr>
        <w:pStyle w:val="20"/>
        <w:shd w:val="clear" w:color="auto" w:fill="FFFFFF"/>
        <w:ind w:left="87" w:firstLine="621"/>
        <w:rPr>
          <w:rFonts w:ascii="Times New Roman" w:hAnsi="Times New Roman"/>
          <w:b/>
          <w:bCs/>
          <w:i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9. Правовые понятия аутстаффинга в предпринимательской деятельности</w:t>
      </w:r>
    </w:p>
    <w:p w:rsidR="005F5450" w:rsidRPr="00637460" w:rsidRDefault="005F5450" w:rsidP="005F5450">
      <w:pPr>
        <w:pStyle w:val="20"/>
        <w:shd w:val="clear" w:color="auto" w:fill="FFFFFF"/>
        <w:ind w:left="87" w:firstLine="621"/>
        <w:rPr>
          <w:rFonts w:ascii="Times New Roman" w:hAnsi="Times New Roman"/>
          <w:b/>
          <w:bCs/>
          <w:i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10. Предпосылки для вывода персонала за штат</w:t>
      </w:r>
    </w:p>
    <w:p w:rsidR="005F5450" w:rsidRPr="00637460" w:rsidRDefault="005F5450" w:rsidP="005F5450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</w:p>
    <w:p w:rsidR="005F5450" w:rsidRPr="00637460" w:rsidRDefault="00620A99" w:rsidP="005F5450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bCs/>
          <w:sz w:val="20"/>
        </w:rPr>
        <w:t>7</w:t>
      </w:r>
      <w:r w:rsidR="005F5450" w:rsidRPr="00637460">
        <w:rPr>
          <w:b/>
          <w:color w:val="000000" w:themeColor="text1"/>
          <w:sz w:val="20"/>
        </w:rPr>
        <w:t>.  Учебно-методическое и информационное обеспечение дисциплины</w:t>
      </w:r>
    </w:p>
    <w:p w:rsidR="005F5450" w:rsidRPr="00637460" w:rsidRDefault="00620A99" w:rsidP="005F5450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5F5450" w:rsidRPr="00637460">
        <w:rPr>
          <w:b/>
          <w:color w:val="000000" w:themeColor="text1"/>
          <w:sz w:val="20"/>
        </w:rPr>
        <w:t>.1 Рекомендуемая литература</w:t>
      </w:r>
    </w:p>
    <w:p w:rsidR="005F5450" w:rsidRPr="00637460" w:rsidRDefault="005F5450" w:rsidP="005F5450">
      <w:pPr>
        <w:widowControl/>
        <w:tabs>
          <w:tab w:val="left" w:pos="900"/>
        </w:tabs>
        <w:snapToGrid/>
        <w:spacing w:before="0" w:after="0"/>
        <w:ind w:firstLine="709"/>
        <w:rPr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Основная литература </w:t>
      </w:r>
    </w:p>
    <w:p w:rsidR="007C1BD4" w:rsidRPr="007C1BD4" w:rsidRDefault="007C1BD4" w:rsidP="007C1BD4">
      <w:pPr>
        <w:pStyle w:val="afffc"/>
        <w:numPr>
          <w:ilvl w:val="0"/>
          <w:numId w:val="25"/>
        </w:numPr>
        <w:tabs>
          <w:tab w:val="left" w:pos="90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7C1BD4">
        <w:rPr>
          <w:rFonts w:ascii="Times New Roman" w:hAnsi="Times New Roman"/>
          <w:color w:val="000000" w:themeColor="text1"/>
        </w:rPr>
        <w:t>Макаров О.В., Цатурян Э.О.  Сущность и содержание аутсорсинга. [Электронный ресурс]: рабочий учебник / Макаров О.В., Цатурян Э.О.  - 2022. - http://library.roweb.online</w:t>
      </w:r>
    </w:p>
    <w:p w:rsidR="007C1BD4" w:rsidRPr="007C1BD4" w:rsidRDefault="007C1BD4" w:rsidP="007C1BD4">
      <w:pPr>
        <w:pStyle w:val="afffc"/>
        <w:numPr>
          <w:ilvl w:val="0"/>
          <w:numId w:val="25"/>
        </w:numPr>
        <w:tabs>
          <w:tab w:val="left" w:pos="90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7C1BD4">
        <w:rPr>
          <w:rFonts w:ascii="Times New Roman" w:hAnsi="Times New Roman"/>
          <w:color w:val="000000" w:themeColor="text1"/>
        </w:rPr>
        <w:t>Макаров О.В., Цатурян Э.О.  Прикладные аспекты аутсорсинга. [Электронный ресурс]: рабочий учебник / Макаров О.В., Цатурян Э.О.  - 2022. - http://library.roweb.online</w:t>
      </w:r>
    </w:p>
    <w:p w:rsidR="005F5450" w:rsidRPr="007C1BD4" w:rsidRDefault="007C1BD4" w:rsidP="007C1BD4">
      <w:pPr>
        <w:pStyle w:val="afffc"/>
        <w:numPr>
          <w:ilvl w:val="0"/>
          <w:numId w:val="25"/>
        </w:numPr>
        <w:tabs>
          <w:tab w:val="left" w:pos="90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7C1BD4">
        <w:rPr>
          <w:rFonts w:ascii="Times New Roman" w:hAnsi="Times New Roman"/>
          <w:color w:val="000000" w:themeColor="text1"/>
        </w:rPr>
        <w:t>Грекул В</w:t>
      </w:r>
      <w:r>
        <w:rPr>
          <w:rFonts w:ascii="Times New Roman" w:hAnsi="Times New Roman"/>
          <w:color w:val="000000" w:themeColor="text1"/>
        </w:rPr>
        <w:t>. И. Организация ИТ-аутсорсинга</w:t>
      </w:r>
      <w:r w:rsidRPr="007C1BD4">
        <w:rPr>
          <w:rFonts w:ascii="Times New Roman" w:hAnsi="Times New Roman"/>
          <w:color w:val="000000" w:themeColor="text1"/>
        </w:rPr>
        <w:t xml:space="preserve">: курс лекций / В. И. Грекул, Н. Л. Коровкина. — </w:t>
      </w:r>
      <w:r>
        <w:rPr>
          <w:rFonts w:ascii="Times New Roman" w:hAnsi="Times New Roman"/>
          <w:color w:val="000000" w:themeColor="text1"/>
        </w:rPr>
        <w:t>3-е изд. — Москва</w:t>
      </w:r>
      <w:r w:rsidRPr="007C1BD4">
        <w:rPr>
          <w:rFonts w:ascii="Times New Roman" w:hAnsi="Times New Roman"/>
          <w:color w:val="000000" w:themeColor="text1"/>
        </w:rPr>
        <w:t>: Интернет-Университет Информационных Технологий (ИНТУИТ), Ай Пи Эр Медиа, 2019. — 199 c. — ISBN 978-5-4486-0502-4. — Текст: электронный // Цифровой о</w:t>
      </w:r>
      <w:r>
        <w:rPr>
          <w:rFonts w:ascii="Times New Roman" w:hAnsi="Times New Roman"/>
          <w:color w:val="000000" w:themeColor="text1"/>
        </w:rPr>
        <w:t>бразовательный ресурс IPR SMART</w:t>
      </w:r>
      <w:r w:rsidRPr="007C1BD4">
        <w:rPr>
          <w:rFonts w:ascii="Times New Roman" w:hAnsi="Times New Roman"/>
          <w:color w:val="000000" w:themeColor="text1"/>
        </w:rPr>
        <w:t xml:space="preserve">: [сайт]. — URL: </w:t>
      </w:r>
      <w:hyperlink r:id="rId6" w:history="1">
        <w:r w:rsidRPr="007C1BD4">
          <w:rPr>
            <w:rStyle w:val="ab"/>
            <w:rFonts w:ascii="Times New Roman" w:hAnsi="Times New Roman"/>
          </w:rPr>
          <w:t>https://www.iprbookshop.ru/79708.html</w:t>
        </w:r>
      </w:hyperlink>
    </w:p>
    <w:p w:rsidR="007C1BD4" w:rsidRPr="00637460" w:rsidRDefault="007C1BD4" w:rsidP="007C1BD4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5F5450" w:rsidRPr="00637460" w:rsidRDefault="005F5450" w:rsidP="005F5450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7C1BD4" w:rsidRPr="007C1BD4" w:rsidRDefault="007C1BD4" w:rsidP="007C1BD4">
      <w:pPr>
        <w:pStyle w:val="afffc"/>
        <w:numPr>
          <w:ilvl w:val="0"/>
          <w:numId w:val="26"/>
        </w:numPr>
        <w:spacing w:line="240" w:lineRule="auto"/>
        <w:jc w:val="both"/>
        <w:rPr>
          <w:rFonts w:ascii="Times New Roman" w:hAnsi="Times New Roman"/>
          <w:color w:val="000000" w:themeColor="text1"/>
        </w:rPr>
      </w:pPr>
      <w:r w:rsidRPr="007C1BD4">
        <w:rPr>
          <w:rFonts w:ascii="Times New Roman" w:hAnsi="Times New Roman"/>
          <w:color w:val="000000" w:themeColor="text1"/>
        </w:rPr>
        <w:t>Аутсорсинг и аутстаффинг [Электронный ресурс]: учебное пособие / Н.Е. Рябикова [и др.]. — Электрон. текстовые данные. — Оренбург: Оренбургский государственный университет, ЭБС АСВ, 2016. — 115 c. — 978-5-7410-1399-1. — Режим доступа: http://www.iprbookshop.ru/61353</w:t>
      </w:r>
    </w:p>
    <w:p w:rsidR="005F5450" w:rsidRPr="00637460" w:rsidRDefault="00620A99" w:rsidP="005F5450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5F5450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5F5450" w:rsidRPr="00637460" w:rsidRDefault="005F5450" w:rsidP="005F5450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outlineLvl w:val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http://ru.wikipedia.org/wiki/</w:t>
      </w:r>
    </w:p>
    <w:p w:rsidR="005F5450" w:rsidRPr="00637460" w:rsidRDefault="005F5450" w:rsidP="005F5450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outlineLvl w:val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http://www.guu.ru</w:t>
      </w:r>
    </w:p>
    <w:p w:rsidR="005F5450" w:rsidRPr="00637460" w:rsidRDefault="00D62145" w:rsidP="005F5450">
      <w:pPr>
        <w:widowControl/>
        <w:tabs>
          <w:tab w:val="left" w:pos="900"/>
          <w:tab w:val="left" w:pos="993"/>
        </w:tabs>
        <w:suppressAutoHyphens/>
        <w:snapToGrid/>
        <w:spacing w:before="0" w:after="0"/>
        <w:ind w:firstLine="709"/>
        <w:jc w:val="both"/>
        <w:outlineLvl w:val="0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- http://</w:t>
      </w:r>
      <w:r w:rsidR="005F5450" w:rsidRPr="00637460">
        <w:rPr>
          <w:color w:val="000000" w:themeColor="text1"/>
          <w:sz w:val="20"/>
        </w:rPr>
        <w:t>www.hse.ru</w:t>
      </w:r>
    </w:p>
    <w:p w:rsidR="005F5450" w:rsidRDefault="005F5450" w:rsidP="005F5450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pacing w:val="-4"/>
          <w:sz w:val="20"/>
        </w:rPr>
      </w:pPr>
    </w:p>
    <w:p w:rsidR="002F4D06" w:rsidRPr="00637460" w:rsidRDefault="002F4D06" w:rsidP="005F5450">
      <w:pPr>
        <w:widowControl/>
        <w:tabs>
          <w:tab w:val="left" w:pos="1134"/>
        </w:tabs>
        <w:snapToGrid/>
        <w:spacing w:before="0" w:after="0"/>
        <w:ind w:firstLine="709"/>
        <w:jc w:val="both"/>
        <w:rPr>
          <w:color w:val="000000" w:themeColor="text1"/>
          <w:spacing w:val="-4"/>
          <w:sz w:val="20"/>
        </w:rPr>
      </w:pPr>
    </w:p>
    <w:p w:rsidR="00681DE7" w:rsidRDefault="00620A99" w:rsidP="00681DE7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681DE7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681DE7" w:rsidRDefault="00681DE7" w:rsidP="00681DE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6F04E7" w:rsidRDefault="006F04E7" w:rsidP="00681DE7">
      <w:pPr>
        <w:spacing w:before="0" w:after="0"/>
        <w:ind w:firstLine="709"/>
        <w:jc w:val="both"/>
        <w:rPr>
          <w:sz w:val="20"/>
        </w:rPr>
      </w:pPr>
      <w:r w:rsidRPr="006F04E7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681DE7" w:rsidRDefault="00681DE7" w:rsidP="00681DE7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5F5450" w:rsidRPr="00637460" w:rsidRDefault="00681DE7" w:rsidP="00681DE7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вебинаров (отечественное ПО)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Онлайн тестирование цифровой платформы Ровеб (отечественное ПО)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5F5450" w:rsidRPr="00637460" w:rsidRDefault="005F5450" w:rsidP="005F5450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5F5450" w:rsidRPr="00637460" w:rsidRDefault="00A01321" w:rsidP="005F5450">
      <w:pPr>
        <w:spacing w:before="0" w:after="0"/>
        <w:ind w:firstLine="709"/>
        <w:rPr>
          <w:sz w:val="20"/>
          <w:lang w:val="en-US"/>
        </w:rPr>
      </w:pPr>
      <w:hyperlink r:id="rId7" w:history="1">
        <w:r w:rsidR="005F5450" w:rsidRPr="00637460">
          <w:rPr>
            <w:sz w:val="20"/>
            <w:lang w:val="en-US"/>
          </w:rPr>
          <w:t>http://qsp.su/tools/onlinehelp/about_license_gpl_russian.html</w:t>
        </w:r>
      </w:hyperlink>
      <w:r w:rsidR="005F5450" w:rsidRPr="00637460">
        <w:rPr>
          <w:sz w:val="20"/>
          <w:lang w:val="en-US"/>
        </w:rPr>
        <w:t xml:space="preserve"> 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ПО OpenOffice.Org.Base</w:t>
      </w:r>
    </w:p>
    <w:p w:rsidR="005F5450" w:rsidRPr="00637460" w:rsidRDefault="00A01321" w:rsidP="005F5450">
      <w:pPr>
        <w:spacing w:before="0" w:after="0"/>
        <w:ind w:firstLine="709"/>
        <w:rPr>
          <w:sz w:val="20"/>
        </w:rPr>
      </w:pPr>
      <w:hyperlink r:id="rId8" w:history="1">
        <w:r w:rsidR="005F5450" w:rsidRPr="00637460">
          <w:rPr>
            <w:sz w:val="20"/>
          </w:rPr>
          <w:t>http://qsp.su/tools/onlinehelp/about_license_gpl_russian.html</w:t>
        </w:r>
      </w:hyperlink>
    </w:p>
    <w:p w:rsidR="005F5450" w:rsidRPr="00637460" w:rsidRDefault="005F5450" w:rsidP="005F5450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OpenOffice.org.Impress </w:t>
      </w:r>
    </w:p>
    <w:p w:rsidR="005F5450" w:rsidRPr="00637460" w:rsidRDefault="00A01321" w:rsidP="005F5450">
      <w:pPr>
        <w:spacing w:before="0" w:after="0"/>
        <w:ind w:firstLine="709"/>
        <w:rPr>
          <w:sz w:val="20"/>
          <w:lang w:val="en-US"/>
        </w:rPr>
      </w:pPr>
      <w:hyperlink r:id="rId9" w:history="1">
        <w:r w:rsidR="005F5450" w:rsidRPr="00637460">
          <w:rPr>
            <w:sz w:val="20"/>
            <w:lang w:val="en-US"/>
          </w:rPr>
          <w:t>http://qsp.su/tools/onlinehelp/about_license_gpl_russian.html</w:t>
        </w:r>
      </w:hyperlink>
      <w:r w:rsidR="005F5450" w:rsidRPr="00637460">
        <w:rPr>
          <w:sz w:val="20"/>
          <w:lang w:val="en-US"/>
        </w:rPr>
        <w:t xml:space="preserve"> </w:t>
      </w:r>
    </w:p>
    <w:p w:rsidR="005F5450" w:rsidRPr="00637460" w:rsidRDefault="005F5450" w:rsidP="005F5450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5F5450" w:rsidRPr="00637460" w:rsidRDefault="00A01321" w:rsidP="005F5450">
      <w:pPr>
        <w:spacing w:before="0" w:after="0"/>
        <w:ind w:firstLine="709"/>
        <w:rPr>
          <w:sz w:val="20"/>
          <w:lang w:val="en-US"/>
        </w:rPr>
      </w:pPr>
      <w:hyperlink r:id="rId10" w:history="1">
        <w:r w:rsidR="005F5450" w:rsidRPr="00637460">
          <w:rPr>
            <w:sz w:val="20"/>
            <w:lang w:val="en-US"/>
          </w:rPr>
          <w:t>http://qsp.su/tools/onlinehelp/about_license_gpl_russian.html</w:t>
        </w:r>
      </w:hyperlink>
    </w:p>
    <w:p w:rsidR="005F5450" w:rsidRPr="00637460" w:rsidRDefault="005F5450" w:rsidP="005F5450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5F5450" w:rsidRPr="00637460" w:rsidRDefault="00A01321" w:rsidP="005F5450">
      <w:pPr>
        <w:spacing w:before="0" w:after="0"/>
        <w:ind w:firstLine="709"/>
        <w:rPr>
          <w:sz w:val="20"/>
          <w:lang w:val="en-US"/>
        </w:rPr>
      </w:pPr>
      <w:hyperlink r:id="rId11" w:history="1">
        <w:r w:rsidR="005F5450" w:rsidRPr="00637460">
          <w:rPr>
            <w:sz w:val="20"/>
            <w:lang w:val="en-US"/>
          </w:rPr>
          <w:t>http://qsp.su/tools/onlinehelp/about_license_gpl_russian.html</w:t>
        </w:r>
      </w:hyperlink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ПО «Блокнот» - стандартное приложение операционной системы (MS Windows, Android и т.д.), предназначенное для работы с текстами;</w:t>
      </w:r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2" w:history="1">
        <w:r w:rsidRPr="00637460">
          <w:rPr>
            <w:rStyle w:val="ab"/>
            <w:sz w:val="20"/>
          </w:rPr>
          <w:t>http://www.org-rsa.ru/</w:t>
        </w:r>
      </w:hyperlink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3" w:history="1">
        <w:r w:rsidRPr="00637460">
          <w:rPr>
            <w:rStyle w:val="ab"/>
            <w:sz w:val="20"/>
          </w:rPr>
          <w:t>https://arb.ru/</w:t>
        </w:r>
      </w:hyperlink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Бухгалтерия.Ру https://www.buhgalteria.ru/</w:t>
      </w:r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Союз финансистов России </w:t>
      </w:r>
      <w:hyperlink r:id="rId14" w:history="1">
        <w:r w:rsidRPr="00637460">
          <w:rPr>
            <w:rStyle w:val="ab"/>
            <w:sz w:val="20"/>
          </w:rPr>
          <w:t>http://sf-rf.ru/</w:t>
        </w:r>
      </w:hyperlink>
    </w:p>
    <w:p w:rsidR="005F5450" w:rsidRPr="00637460" w:rsidRDefault="005F5450" w:rsidP="005F5450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5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elibrary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 (ЭБС </w:t>
      </w:r>
      <w:r w:rsidRPr="00637460">
        <w:rPr>
          <w:sz w:val="20"/>
          <w:lang w:val="en-US"/>
        </w:rPr>
        <w:t>IPRbooks</w:t>
      </w:r>
      <w:r w:rsidRPr="00637460">
        <w:rPr>
          <w:sz w:val="20"/>
        </w:rPr>
        <w:t xml:space="preserve">) –электронная библиотека по всем отраслям знаний </w:t>
      </w:r>
      <w:hyperlink r:id="rId16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iprbookshop</w:t>
        </w:r>
        <w:r w:rsidRPr="00637460">
          <w:rPr>
            <w:rStyle w:val="ab"/>
            <w:sz w:val="20"/>
          </w:rPr>
          <w:t>.</w:t>
        </w:r>
        <w:r w:rsidRPr="00637460">
          <w:rPr>
            <w:rStyle w:val="ab"/>
            <w:sz w:val="20"/>
            <w:lang w:val="en-US"/>
          </w:rPr>
          <w:t>ru</w:t>
        </w:r>
      </w:hyperlink>
    </w:p>
    <w:p w:rsidR="005F5450" w:rsidRPr="00637460" w:rsidRDefault="005F5450" w:rsidP="005F5450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2D5F01" w:rsidRPr="002D5F01" w:rsidRDefault="002D5F01" w:rsidP="002D5F01">
      <w:pPr>
        <w:widowControl/>
        <w:tabs>
          <w:tab w:val="left" w:pos="360"/>
          <w:tab w:val="left" w:pos="900"/>
          <w:tab w:val="left" w:pos="1134"/>
        </w:tabs>
        <w:suppressAutoHyphens/>
        <w:snapToGrid/>
        <w:spacing w:before="0" w:after="0"/>
        <w:ind w:firstLine="709"/>
        <w:jc w:val="both"/>
        <w:rPr>
          <w:sz w:val="20"/>
        </w:rPr>
      </w:pPr>
      <w:r w:rsidRPr="002D5F01">
        <w:rPr>
          <w:sz w:val="20"/>
        </w:rPr>
        <w:t xml:space="preserve">Справочно-правовая система «Гарант»; </w:t>
      </w:r>
    </w:p>
    <w:p w:rsidR="006564D2" w:rsidRPr="005F5450" w:rsidRDefault="002D5F01" w:rsidP="002D5F01">
      <w:pPr>
        <w:widowControl/>
        <w:tabs>
          <w:tab w:val="left" w:pos="360"/>
          <w:tab w:val="left" w:pos="900"/>
          <w:tab w:val="left" w:pos="1134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2D5F01">
        <w:rPr>
          <w:sz w:val="20"/>
        </w:rPr>
        <w:t>Справочно-правовая система «Консультант Плюс».</w:t>
      </w:r>
    </w:p>
    <w:sectPr w:rsidR="006564D2" w:rsidRPr="005F5450" w:rsidSect="005F545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1194427"/>
    <w:multiLevelType w:val="multilevel"/>
    <w:tmpl w:val="0119442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3446AAF"/>
    <w:multiLevelType w:val="hybridMultilevel"/>
    <w:tmpl w:val="19A4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F509C"/>
    <w:multiLevelType w:val="multilevel"/>
    <w:tmpl w:val="9E5CB3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D405484"/>
    <w:multiLevelType w:val="multilevel"/>
    <w:tmpl w:val="1D405484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C3387F"/>
    <w:multiLevelType w:val="multilevel"/>
    <w:tmpl w:val="22C3387F"/>
    <w:lvl w:ilvl="0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15" w15:restartNumberingAfterBreak="0">
    <w:nsid w:val="24CD0430"/>
    <w:multiLevelType w:val="multilevel"/>
    <w:tmpl w:val="24CD0430"/>
    <w:lvl w:ilvl="0">
      <w:start w:val="1"/>
      <w:numFmt w:val="decimal"/>
      <w:lvlText w:val="%1."/>
      <w:lvlJc w:val="left"/>
      <w:pPr>
        <w:tabs>
          <w:tab w:val="left" w:pos="1714"/>
        </w:tabs>
        <w:ind w:left="1714" w:hanging="10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C38165A"/>
    <w:multiLevelType w:val="multilevel"/>
    <w:tmpl w:val="2C38165A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BD7F9A"/>
    <w:multiLevelType w:val="multilevel"/>
    <w:tmpl w:val="34BD7F9A"/>
    <w:lvl w:ilvl="0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8" w15:restartNumberingAfterBreak="0">
    <w:nsid w:val="3C00799C"/>
    <w:multiLevelType w:val="multilevel"/>
    <w:tmpl w:val="3C0079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21" w15:restartNumberingAfterBreak="0">
    <w:nsid w:val="603F244F"/>
    <w:multiLevelType w:val="multilevel"/>
    <w:tmpl w:val="603F244F"/>
    <w:lvl w:ilvl="0">
      <w:start w:val="1"/>
      <w:numFmt w:val="decimal"/>
      <w:lvlText w:val="%1."/>
      <w:lvlJc w:val="left"/>
      <w:pPr>
        <w:tabs>
          <w:tab w:val="left" w:pos="1365"/>
        </w:tabs>
        <w:ind w:left="1365" w:hanging="10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C05426C"/>
    <w:multiLevelType w:val="multilevel"/>
    <w:tmpl w:val="6C05426C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49435E4"/>
    <w:multiLevelType w:val="hybridMultilevel"/>
    <w:tmpl w:val="6D9ED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3"/>
  </w:num>
  <w:num w:numId="3">
    <w:abstractNumId w:val="9"/>
  </w:num>
  <w:num w:numId="4">
    <w:abstractNumId w:val="20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11"/>
  </w:num>
  <w:num w:numId="10">
    <w:abstractNumId w:val="24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4"/>
  </w:num>
  <w:num w:numId="14">
    <w:abstractNumId w:val="17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2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8"/>
  </w:num>
  <w:num w:numId="23">
    <w:abstractNumId w:val="13"/>
  </w:num>
  <w:num w:numId="24">
    <w:abstractNumId w:val="19"/>
  </w:num>
  <w:num w:numId="25">
    <w:abstractNumId w:val="25"/>
  </w:num>
  <w:num w:numId="26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5F5450"/>
    <w:rsid w:val="00001276"/>
    <w:rsid w:val="000444E9"/>
    <w:rsid w:val="00074B1C"/>
    <w:rsid w:val="00084B91"/>
    <w:rsid w:val="001A763E"/>
    <w:rsid w:val="00237C9C"/>
    <w:rsid w:val="002C447C"/>
    <w:rsid w:val="002D5F01"/>
    <w:rsid w:val="002F1091"/>
    <w:rsid w:val="002F4D06"/>
    <w:rsid w:val="00360339"/>
    <w:rsid w:val="004305EF"/>
    <w:rsid w:val="005B31CE"/>
    <w:rsid w:val="005D2178"/>
    <w:rsid w:val="005F5450"/>
    <w:rsid w:val="00620A99"/>
    <w:rsid w:val="00626F4D"/>
    <w:rsid w:val="006564D2"/>
    <w:rsid w:val="0065717A"/>
    <w:rsid w:val="00674E04"/>
    <w:rsid w:val="00681DE7"/>
    <w:rsid w:val="006F04E7"/>
    <w:rsid w:val="0078190C"/>
    <w:rsid w:val="007C1BD4"/>
    <w:rsid w:val="00831313"/>
    <w:rsid w:val="009023B7"/>
    <w:rsid w:val="00952061"/>
    <w:rsid w:val="009E0486"/>
    <w:rsid w:val="00A01321"/>
    <w:rsid w:val="00A12311"/>
    <w:rsid w:val="00A82094"/>
    <w:rsid w:val="00A83400"/>
    <w:rsid w:val="00A93348"/>
    <w:rsid w:val="00B27ECA"/>
    <w:rsid w:val="00B351FB"/>
    <w:rsid w:val="00B9490B"/>
    <w:rsid w:val="00BF2D3F"/>
    <w:rsid w:val="00C54611"/>
    <w:rsid w:val="00C66DB4"/>
    <w:rsid w:val="00C76F84"/>
    <w:rsid w:val="00CA3C18"/>
    <w:rsid w:val="00CB043F"/>
    <w:rsid w:val="00D51CCC"/>
    <w:rsid w:val="00D62145"/>
    <w:rsid w:val="00E341AB"/>
    <w:rsid w:val="00E41489"/>
    <w:rsid w:val="00E639D0"/>
    <w:rsid w:val="00E80F80"/>
    <w:rsid w:val="00F42D37"/>
    <w:rsid w:val="00F7676D"/>
    <w:rsid w:val="00F83BF8"/>
    <w:rsid w:val="00F86EB4"/>
    <w:rsid w:val="00F90A0B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1F764"/>
  <w15:docId w15:val="{FF3C0E8D-9C17-4E6C-A370-EE6226BA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F5450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5F5450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5F5450"/>
    <w:pPr>
      <w:outlineLvl w:val="1"/>
    </w:pPr>
  </w:style>
  <w:style w:type="paragraph" w:styleId="30">
    <w:name w:val="heading 3"/>
    <w:basedOn w:val="a2"/>
    <w:next w:val="a2"/>
    <w:link w:val="32"/>
    <w:qFormat/>
    <w:rsid w:val="005F5450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5F5450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5F5450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5F5450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5F5450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5F5450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5F54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5F54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5F5450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5F54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5F5450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5F5450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5F5450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5F5450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5F5450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5F5450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5F5450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5F5450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5F5450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5F5450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5F5450"/>
    <w:rPr>
      <w:rFonts w:cs="Times New Roman"/>
    </w:rPr>
  </w:style>
  <w:style w:type="character" w:styleId="aa">
    <w:name w:val="Emphasis"/>
    <w:basedOn w:val="a3"/>
    <w:uiPriority w:val="99"/>
    <w:qFormat/>
    <w:rsid w:val="005F5450"/>
    <w:rPr>
      <w:rFonts w:cs="Times New Roman"/>
      <w:i/>
    </w:rPr>
  </w:style>
  <w:style w:type="character" w:styleId="ab">
    <w:name w:val="Hyperlink"/>
    <w:basedOn w:val="a3"/>
    <w:qFormat/>
    <w:rsid w:val="005F5450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5F5450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5F5450"/>
    <w:rPr>
      <w:rFonts w:cs="Times New Roman"/>
    </w:rPr>
  </w:style>
  <w:style w:type="character" w:styleId="ad">
    <w:name w:val="line number"/>
    <w:basedOn w:val="a3"/>
    <w:uiPriority w:val="99"/>
    <w:qFormat/>
    <w:rsid w:val="005F5450"/>
    <w:rPr>
      <w:rFonts w:cs="Times New Roman"/>
    </w:rPr>
  </w:style>
  <w:style w:type="character" w:styleId="HTML2">
    <w:name w:val="HTML Definition"/>
    <w:basedOn w:val="a3"/>
    <w:uiPriority w:val="99"/>
    <w:qFormat/>
    <w:rsid w:val="005F5450"/>
    <w:rPr>
      <w:rFonts w:cs="Times New Roman"/>
      <w:i/>
    </w:rPr>
  </w:style>
  <w:style w:type="character" w:styleId="HTML3">
    <w:name w:val="HTML Variable"/>
    <w:basedOn w:val="a3"/>
    <w:uiPriority w:val="99"/>
    <w:qFormat/>
    <w:rsid w:val="005F5450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5F5450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5F5450"/>
    <w:rPr>
      <w:rFonts w:cs="Times New Roman"/>
      <w:b/>
    </w:rPr>
  </w:style>
  <w:style w:type="character" w:styleId="HTML5">
    <w:name w:val="HTML Cite"/>
    <w:basedOn w:val="a3"/>
    <w:uiPriority w:val="99"/>
    <w:qFormat/>
    <w:rsid w:val="005F5450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5F5450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5F5450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5F5450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5F5450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5F5450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5F5450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5F545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5F5450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5F545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5F5450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5F5450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5F5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5F5450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5F5450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5F5450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5F5450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5F5450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5F5450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5F5450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5F5450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5F5450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5F5450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5F5450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5F5450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5F5450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5F5450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5F5450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5F5450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5F5450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5F54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5F5450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5F5450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5F5450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5F5450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5F5450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5F5450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5F5450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5F5450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5F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5F5450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5F5450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5F5450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5F5450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5F5450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5F5450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5F5450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5F5450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5F54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5F5450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5F5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5F5450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5F5450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5F5450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5F5450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5F5450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5F5450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5F5450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5F5450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5F5450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5F5450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5F5450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5F5450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5F5450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5F54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5F545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5F5450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5F5450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5F5450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5F5450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5F5450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5F5450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5F5450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5F54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5F54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5F545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5F5450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5F5450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5F5450"/>
    <w:rPr>
      <w:rFonts w:cs="Times New Roman"/>
    </w:rPr>
  </w:style>
  <w:style w:type="character" w:customStyle="1" w:styleId="spelle">
    <w:name w:val="spelle"/>
    <w:uiPriority w:val="99"/>
    <w:qFormat/>
    <w:rsid w:val="005F5450"/>
  </w:style>
  <w:style w:type="character" w:customStyle="1" w:styleId="FootnoteTextChar3">
    <w:name w:val="Footnote Text Char3"/>
    <w:uiPriority w:val="99"/>
    <w:qFormat/>
    <w:locked/>
    <w:rsid w:val="005F5450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5F5450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5F5450"/>
  </w:style>
  <w:style w:type="character" w:customStyle="1" w:styleId="FootnoteTextChar">
    <w:name w:val="Footnote Text Char"/>
    <w:basedOn w:val="a3"/>
    <w:uiPriority w:val="99"/>
    <w:qFormat/>
    <w:locked/>
    <w:rsid w:val="005F5450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5F54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5F5450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5F5450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5F5450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5F5450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5F5450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5F5450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5F5450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5F5450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5F5450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5F5450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5F5450"/>
  </w:style>
  <w:style w:type="character" w:customStyle="1" w:styleId="DocumentMapChar">
    <w:name w:val="Document Map Char"/>
    <w:basedOn w:val="a3"/>
    <w:uiPriority w:val="99"/>
    <w:qFormat/>
    <w:locked/>
    <w:rsid w:val="005F5450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5F5450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5F5450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5F5450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5F5450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5F5450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5F5450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5F545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5F5450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5F5450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5F5450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5F5450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5F5450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5F5450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5F5450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5F5450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5F5450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5F5450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5F5450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5F5450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5F5450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5F5450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5F5450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5F5450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5F5450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5F545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5F5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5F5450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5F5450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5F5450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5F5450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5F5450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5F5450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5F5450"/>
    <w:rPr>
      <w:rFonts w:cs="Times New Roman"/>
    </w:rPr>
  </w:style>
  <w:style w:type="paragraph" w:customStyle="1" w:styleId="ConsPlusNonformat">
    <w:name w:val="ConsPlusNonformat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5F5450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5F5450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5F545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5F5450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5F5450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5F5450"/>
  </w:style>
  <w:style w:type="character" w:customStyle="1" w:styleId="110">
    <w:name w:val="Заголовок 1 Знак1"/>
    <w:uiPriority w:val="99"/>
    <w:qFormat/>
    <w:locked/>
    <w:rsid w:val="005F5450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5F5450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5F5450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5F5450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5F5450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5F5450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5F5450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5F5450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5F5450"/>
  </w:style>
  <w:style w:type="paragraph" w:customStyle="1" w:styleId="Style16">
    <w:name w:val="Style1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5F5450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5F5450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5F5450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5F5450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5F5450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5F5450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5F54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5F5450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5F5450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5F5450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5F5450"/>
    <w:rPr>
      <w:sz w:val="24"/>
    </w:rPr>
  </w:style>
  <w:style w:type="character" w:customStyle="1" w:styleId="trb12">
    <w:name w:val="trb12"/>
    <w:basedOn w:val="a3"/>
    <w:uiPriority w:val="99"/>
    <w:qFormat/>
    <w:rsid w:val="005F5450"/>
    <w:rPr>
      <w:rFonts w:cs="Times New Roman"/>
    </w:rPr>
  </w:style>
  <w:style w:type="character" w:customStyle="1" w:styleId="tbln12">
    <w:name w:val="tbln12"/>
    <w:basedOn w:val="a3"/>
    <w:uiPriority w:val="99"/>
    <w:qFormat/>
    <w:rsid w:val="005F5450"/>
    <w:rPr>
      <w:rFonts w:cs="Times New Roman"/>
    </w:rPr>
  </w:style>
  <w:style w:type="character" w:customStyle="1" w:styleId="tbb12">
    <w:name w:val="tbb12"/>
    <w:basedOn w:val="a3"/>
    <w:uiPriority w:val="99"/>
    <w:qFormat/>
    <w:rsid w:val="005F5450"/>
    <w:rPr>
      <w:rFonts w:cs="Times New Roman"/>
    </w:rPr>
  </w:style>
  <w:style w:type="paragraph" w:customStyle="1" w:styleId="Style9">
    <w:name w:val="Style9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5F5450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5F5450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5F5450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5F5450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5F5450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5F5450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5F5450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5F5450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5F5450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5F5450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5F5450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5F5450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5F5450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5F5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5F545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5F5450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5F5450"/>
    <w:rPr>
      <w:rFonts w:cs="Times New Roman"/>
    </w:rPr>
  </w:style>
  <w:style w:type="character" w:customStyle="1" w:styleId="161">
    <w:name w:val="Знак Знак16"/>
    <w:uiPriority w:val="99"/>
    <w:qFormat/>
    <w:locked/>
    <w:rsid w:val="005F5450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5F5450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5F5450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5F5450"/>
    <w:rPr>
      <w:sz w:val="16"/>
    </w:rPr>
  </w:style>
  <w:style w:type="paragraph" w:customStyle="1" w:styleId="affff2">
    <w:name w:val="a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5F5450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5F5450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5F5450"/>
  </w:style>
  <w:style w:type="character" w:customStyle="1" w:styleId="apple-style-span">
    <w:name w:val="apple-style-span"/>
    <w:uiPriority w:val="99"/>
    <w:qFormat/>
    <w:rsid w:val="005F5450"/>
  </w:style>
  <w:style w:type="character" w:customStyle="1" w:styleId="orange">
    <w:name w:val="orange"/>
    <w:uiPriority w:val="99"/>
    <w:qFormat/>
    <w:rsid w:val="005F5450"/>
  </w:style>
  <w:style w:type="character" w:customStyle="1" w:styleId="gray">
    <w:name w:val="gray"/>
    <w:uiPriority w:val="99"/>
    <w:qFormat/>
    <w:rsid w:val="005F5450"/>
  </w:style>
  <w:style w:type="paragraph" w:customStyle="1" w:styleId="1KGK9">
    <w:name w:val="1KG=K9"/>
    <w:uiPriority w:val="99"/>
    <w:qFormat/>
    <w:rsid w:val="005F54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5F5450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5F5450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5F5450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5F5450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5F5450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5F5450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5F5450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5F5450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5F5450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5F5450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5F5450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5F5450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5F5450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5F545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5F5450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5F5450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5F5450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5F5450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5F5450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5F5450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5F5450"/>
    <w:rPr>
      <w:rFonts w:cs="Times New Roman"/>
    </w:rPr>
  </w:style>
  <w:style w:type="character" w:customStyle="1" w:styleId="ft523">
    <w:name w:val="ft523"/>
    <w:basedOn w:val="a3"/>
    <w:uiPriority w:val="99"/>
    <w:qFormat/>
    <w:rsid w:val="005F5450"/>
    <w:rPr>
      <w:rFonts w:cs="Times New Roman"/>
    </w:rPr>
  </w:style>
  <w:style w:type="character" w:customStyle="1" w:styleId="ft459">
    <w:name w:val="ft459"/>
    <w:basedOn w:val="a3"/>
    <w:uiPriority w:val="99"/>
    <w:qFormat/>
    <w:rsid w:val="005F5450"/>
    <w:rPr>
      <w:rFonts w:cs="Times New Roman"/>
    </w:rPr>
  </w:style>
  <w:style w:type="character" w:customStyle="1" w:styleId="ft553">
    <w:name w:val="ft553"/>
    <w:basedOn w:val="a3"/>
    <w:uiPriority w:val="99"/>
    <w:qFormat/>
    <w:rsid w:val="005F5450"/>
    <w:rPr>
      <w:rFonts w:cs="Times New Roman"/>
    </w:rPr>
  </w:style>
  <w:style w:type="character" w:customStyle="1" w:styleId="ft672">
    <w:name w:val="ft672"/>
    <w:basedOn w:val="a3"/>
    <w:uiPriority w:val="99"/>
    <w:qFormat/>
    <w:rsid w:val="005F5450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5F5450"/>
    <w:rPr>
      <w:rFonts w:cs="Times New Roman"/>
    </w:rPr>
  </w:style>
  <w:style w:type="character" w:customStyle="1" w:styleId="ft224">
    <w:name w:val="ft224"/>
    <w:basedOn w:val="a3"/>
    <w:uiPriority w:val="99"/>
    <w:qFormat/>
    <w:rsid w:val="005F5450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5F5450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5F5450"/>
    <w:rPr>
      <w:sz w:val="16"/>
    </w:rPr>
  </w:style>
  <w:style w:type="paragraph" w:customStyle="1" w:styleId="affffb">
    <w:name w:val="Стиль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5F5450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5F5450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5F5450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5F5450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5F5450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5F5450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5F5450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5F5450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5F5450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5F5450"/>
    <w:rPr>
      <w:rFonts w:cs="Times New Roman"/>
    </w:rPr>
  </w:style>
  <w:style w:type="character" w:customStyle="1" w:styleId="ft1168">
    <w:name w:val="ft1168"/>
    <w:basedOn w:val="a3"/>
    <w:uiPriority w:val="99"/>
    <w:qFormat/>
    <w:rsid w:val="005F5450"/>
    <w:rPr>
      <w:rFonts w:cs="Times New Roman"/>
    </w:rPr>
  </w:style>
  <w:style w:type="character" w:customStyle="1" w:styleId="ft1237">
    <w:name w:val="ft1237"/>
    <w:basedOn w:val="a3"/>
    <w:uiPriority w:val="99"/>
    <w:qFormat/>
    <w:rsid w:val="005F5450"/>
    <w:rPr>
      <w:rFonts w:cs="Times New Roman"/>
    </w:rPr>
  </w:style>
  <w:style w:type="character" w:customStyle="1" w:styleId="ft1245">
    <w:name w:val="ft1245"/>
    <w:basedOn w:val="a3"/>
    <w:uiPriority w:val="99"/>
    <w:qFormat/>
    <w:rsid w:val="005F5450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5F5450"/>
    <w:rPr>
      <w:rFonts w:cs="Times New Roman"/>
    </w:rPr>
  </w:style>
  <w:style w:type="paragraph" w:customStyle="1" w:styleId="2f4">
    <w:name w:val="[О] Загол. 2 ур."/>
    <w:uiPriority w:val="99"/>
    <w:qFormat/>
    <w:rsid w:val="005F5450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5F5450"/>
    <w:rPr>
      <w:rFonts w:cs="Times New Roman"/>
    </w:rPr>
  </w:style>
  <w:style w:type="character" w:customStyle="1" w:styleId="610">
    <w:name w:val="Знак Знак610"/>
    <w:uiPriority w:val="99"/>
    <w:qFormat/>
    <w:locked/>
    <w:rsid w:val="005F5450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5F5450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5F5450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5F5450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5F5450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5F5450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5F5450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5F5450"/>
    <w:rPr>
      <w:rFonts w:cs="Times New Roman"/>
    </w:rPr>
  </w:style>
  <w:style w:type="character" w:customStyle="1" w:styleId="FontStyle33">
    <w:name w:val="Font Style33"/>
    <w:uiPriority w:val="99"/>
    <w:qFormat/>
    <w:rsid w:val="005F5450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5F5450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5F5450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5F5450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5F5450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5F5450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5F5450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5F5450"/>
    <w:rPr>
      <w:rFonts w:cs="Times New Roman"/>
    </w:rPr>
  </w:style>
  <w:style w:type="character" w:customStyle="1" w:styleId="ft3162">
    <w:name w:val="ft3162"/>
    <w:basedOn w:val="a3"/>
    <w:uiPriority w:val="99"/>
    <w:qFormat/>
    <w:rsid w:val="005F5450"/>
    <w:rPr>
      <w:rFonts w:cs="Times New Roman"/>
    </w:rPr>
  </w:style>
  <w:style w:type="character" w:customStyle="1" w:styleId="ft1373">
    <w:name w:val="ft1373"/>
    <w:basedOn w:val="a3"/>
    <w:uiPriority w:val="99"/>
    <w:qFormat/>
    <w:rsid w:val="005F5450"/>
    <w:rPr>
      <w:rFonts w:cs="Times New Roman"/>
    </w:rPr>
  </w:style>
  <w:style w:type="character" w:customStyle="1" w:styleId="ft32">
    <w:name w:val="ft32"/>
    <w:basedOn w:val="a3"/>
    <w:uiPriority w:val="99"/>
    <w:qFormat/>
    <w:rsid w:val="005F5450"/>
    <w:rPr>
      <w:rFonts w:cs="Times New Roman"/>
    </w:rPr>
  </w:style>
  <w:style w:type="character" w:customStyle="1" w:styleId="ft1433">
    <w:name w:val="ft1433"/>
    <w:basedOn w:val="a3"/>
    <w:uiPriority w:val="99"/>
    <w:qFormat/>
    <w:rsid w:val="005F5450"/>
    <w:rPr>
      <w:rFonts w:cs="Times New Roman"/>
    </w:rPr>
  </w:style>
  <w:style w:type="character" w:customStyle="1" w:styleId="ft1481">
    <w:name w:val="ft1481"/>
    <w:basedOn w:val="a3"/>
    <w:uiPriority w:val="99"/>
    <w:qFormat/>
    <w:rsid w:val="005F5450"/>
    <w:rPr>
      <w:rFonts w:cs="Times New Roman"/>
    </w:rPr>
  </w:style>
  <w:style w:type="character" w:customStyle="1" w:styleId="ft1536">
    <w:name w:val="ft1536"/>
    <w:basedOn w:val="a3"/>
    <w:uiPriority w:val="99"/>
    <w:qFormat/>
    <w:rsid w:val="005F5450"/>
    <w:rPr>
      <w:rFonts w:cs="Times New Roman"/>
    </w:rPr>
  </w:style>
  <w:style w:type="character" w:customStyle="1" w:styleId="ft1543">
    <w:name w:val="ft1543"/>
    <w:basedOn w:val="a3"/>
    <w:uiPriority w:val="99"/>
    <w:qFormat/>
    <w:rsid w:val="005F5450"/>
    <w:rPr>
      <w:rFonts w:cs="Times New Roman"/>
    </w:rPr>
  </w:style>
  <w:style w:type="character" w:customStyle="1" w:styleId="ft1">
    <w:name w:val="ft1"/>
    <w:basedOn w:val="a3"/>
    <w:uiPriority w:val="99"/>
    <w:qFormat/>
    <w:rsid w:val="005F5450"/>
    <w:rPr>
      <w:rFonts w:cs="Times New Roman"/>
    </w:rPr>
  </w:style>
  <w:style w:type="character" w:customStyle="1" w:styleId="ft1546">
    <w:name w:val="ft1546"/>
    <w:basedOn w:val="a3"/>
    <w:uiPriority w:val="99"/>
    <w:qFormat/>
    <w:rsid w:val="005F5450"/>
    <w:rPr>
      <w:rFonts w:cs="Times New Roman"/>
    </w:rPr>
  </w:style>
  <w:style w:type="character" w:customStyle="1" w:styleId="ft1550">
    <w:name w:val="ft1550"/>
    <w:basedOn w:val="a3"/>
    <w:uiPriority w:val="99"/>
    <w:qFormat/>
    <w:rsid w:val="005F5450"/>
    <w:rPr>
      <w:rFonts w:cs="Times New Roman"/>
    </w:rPr>
  </w:style>
  <w:style w:type="character" w:customStyle="1" w:styleId="ft1571">
    <w:name w:val="ft1571"/>
    <w:basedOn w:val="a3"/>
    <w:uiPriority w:val="99"/>
    <w:qFormat/>
    <w:rsid w:val="005F5450"/>
    <w:rPr>
      <w:rFonts w:cs="Times New Roman"/>
    </w:rPr>
  </w:style>
  <w:style w:type="character" w:customStyle="1" w:styleId="ft1577">
    <w:name w:val="ft1577"/>
    <w:basedOn w:val="a3"/>
    <w:uiPriority w:val="99"/>
    <w:qFormat/>
    <w:rsid w:val="005F5450"/>
    <w:rPr>
      <w:rFonts w:cs="Times New Roman"/>
    </w:rPr>
  </w:style>
  <w:style w:type="character" w:customStyle="1" w:styleId="ft1583">
    <w:name w:val="ft1583"/>
    <w:basedOn w:val="a3"/>
    <w:uiPriority w:val="99"/>
    <w:qFormat/>
    <w:rsid w:val="005F5450"/>
    <w:rPr>
      <w:rFonts w:cs="Times New Roman"/>
    </w:rPr>
  </w:style>
  <w:style w:type="character" w:customStyle="1" w:styleId="ft1593">
    <w:name w:val="ft1593"/>
    <w:basedOn w:val="a3"/>
    <w:uiPriority w:val="99"/>
    <w:qFormat/>
    <w:rsid w:val="005F5450"/>
    <w:rPr>
      <w:rFonts w:cs="Times New Roman"/>
    </w:rPr>
  </w:style>
  <w:style w:type="character" w:customStyle="1" w:styleId="ft1641">
    <w:name w:val="ft1641"/>
    <w:basedOn w:val="a3"/>
    <w:uiPriority w:val="99"/>
    <w:qFormat/>
    <w:rsid w:val="005F5450"/>
    <w:rPr>
      <w:rFonts w:cs="Times New Roman"/>
    </w:rPr>
  </w:style>
  <w:style w:type="character" w:customStyle="1" w:styleId="ft1671">
    <w:name w:val="ft1671"/>
    <w:basedOn w:val="a3"/>
    <w:uiPriority w:val="99"/>
    <w:qFormat/>
    <w:rsid w:val="005F5450"/>
    <w:rPr>
      <w:rFonts w:cs="Times New Roman"/>
    </w:rPr>
  </w:style>
  <w:style w:type="character" w:customStyle="1" w:styleId="ft1723">
    <w:name w:val="ft1723"/>
    <w:basedOn w:val="a3"/>
    <w:uiPriority w:val="99"/>
    <w:qFormat/>
    <w:rsid w:val="005F5450"/>
    <w:rPr>
      <w:rFonts w:cs="Times New Roman"/>
    </w:rPr>
  </w:style>
  <w:style w:type="character" w:customStyle="1" w:styleId="ft1786">
    <w:name w:val="ft1786"/>
    <w:basedOn w:val="a3"/>
    <w:uiPriority w:val="99"/>
    <w:qFormat/>
    <w:rsid w:val="005F5450"/>
    <w:rPr>
      <w:rFonts w:cs="Times New Roman"/>
    </w:rPr>
  </w:style>
  <w:style w:type="character" w:customStyle="1" w:styleId="ft1809">
    <w:name w:val="ft1809"/>
    <w:basedOn w:val="a3"/>
    <w:uiPriority w:val="99"/>
    <w:qFormat/>
    <w:rsid w:val="005F5450"/>
    <w:rPr>
      <w:rFonts w:cs="Times New Roman"/>
    </w:rPr>
  </w:style>
  <w:style w:type="character" w:customStyle="1" w:styleId="ft1814">
    <w:name w:val="ft1814"/>
    <w:basedOn w:val="a3"/>
    <w:uiPriority w:val="99"/>
    <w:qFormat/>
    <w:rsid w:val="005F5450"/>
    <w:rPr>
      <w:rFonts w:cs="Times New Roman"/>
    </w:rPr>
  </w:style>
  <w:style w:type="character" w:customStyle="1" w:styleId="ft1827">
    <w:name w:val="ft1827"/>
    <w:basedOn w:val="a3"/>
    <w:uiPriority w:val="99"/>
    <w:qFormat/>
    <w:rsid w:val="005F5450"/>
    <w:rPr>
      <w:rFonts w:cs="Times New Roman"/>
    </w:rPr>
  </w:style>
  <w:style w:type="character" w:customStyle="1" w:styleId="ft1831">
    <w:name w:val="ft1831"/>
    <w:basedOn w:val="a3"/>
    <w:uiPriority w:val="99"/>
    <w:qFormat/>
    <w:rsid w:val="005F5450"/>
    <w:rPr>
      <w:rFonts w:cs="Times New Roman"/>
    </w:rPr>
  </w:style>
  <w:style w:type="character" w:customStyle="1" w:styleId="ft1837">
    <w:name w:val="ft1837"/>
    <w:basedOn w:val="a3"/>
    <w:uiPriority w:val="99"/>
    <w:qFormat/>
    <w:rsid w:val="005F5450"/>
    <w:rPr>
      <w:rFonts w:cs="Times New Roman"/>
    </w:rPr>
  </w:style>
  <w:style w:type="character" w:customStyle="1" w:styleId="ft1857">
    <w:name w:val="ft1857"/>
    <w:basedOn w:val="a3"/>
    <w:uiPriority w:val="99"/>
    <w:qFormat/>
    <w:rsid w:val="005F5450"/>
    <w:rPr>
      <w:rFonts w:cs="Times New Roman"/>
    </w:rPr>
  </w:style>
  <w:style w:type="character" w:customStyle="1" w:styleId="ft1873">
    <w:name w:val="ft1873"/>
    <w:basedOn w:val="a3"/>
    <w:uiPriority w:val="99"/>
    <w:qFormat/>
    <w:rsid w:val="005F5450"/>
    <w:rPr>
      <w:rFonts w:cs="Times New Roman"/>
    </w:rPr>
  </w:style>
  <w:style w:type="character" w:customStyle="1" w:styleId="ft1932">
    <w:name w:val="ft1932"/>
    <w:basedOn w:val="a3"/>
    <w:uiPriority w:val="99"/>
    <w:qFormat/>
    <w:rsid w:val="005F5450"/>
    <w:rPr>
      <w:rFonts w:cs="Times New Roman"/>
    </w:rPr>
  </w:style>
  <w:style w:type="character" w:customStyle="1" w:styleId="ft1995">
    <w:name w:val="ft1995"/>
    <w:basedOn w:val="a3"/>
    <w:uiPriority w:val="99"/>
    <w:qFormat/>
    <w:rsid w:val="005F5450"/>
    <w:rPr>
      <w:rFonts w:cs="Times New Roman"/>
    </w:rPr>
  </w:style>
  <w:style w:type="character" w:customStyle="1" w:styleId="ft2033">
    <w:name w:val="ft2033"/>
    <w:basedOn w:val="a3"/>
    <w:uiPriority w:val="99"/>
    <w:qFormat/>
    <w:rsid w:val="005F5450"/>
    <w:rPr>
      <w:rFonts w:cs="Times New Roman"/>
    </w:rPr>
  </w:style>
  <w:style w:type="character" w:customStyle="1" w:styleId="ft11943">
    <w:name w:val="ft11943"/>
    <w:basedOn w:val="a3"/>
    <w:uiPriority w:val="99"/>
    <w:qFormat/>
    <w:rsid w:val="005F5450"/>
    <w:rPr>
      <w:rFonts w:cs="Times New Roman"/>
    </w:rPr>
  </w:style>
  <w:style w:type="character" w:customStyle="1" w:styleId="ft12010">
    <w:name w:val="ft12010"/>
    <w:basedOn w:val="a3"/>
    <w:uiPriority w:val="99"/>
    <w:qFormat/>
    <w:rsid w:val="005F5450"/>
    <w:rPr>
      <w:rFonts w:cs="Times New Roman"/>
    </w:rPr>
  </w:style>
  <w:style w:type="character" w:customStyle="1" w:styleId="ft12050">
    <w:name w:val="ft12050"/>
    <w:basedOn w:val="a3"/>
    <w:uiPriority w:val="99"/>
    <w:qFormat/>
    <w:rsid w:val="005F5450"/>
    <w:rPr>
      <w:rFonts w:cs="Times New Roman"/>
    </w:rPr>
  </w:style>
  <w:style w:type="character" w:customStyle="1" w:styleId="ft12104">
    <w:name w:val="ft12104"/>
    <w:basedOn w:val="a3"/>
    <w:uiPriority w:val="99"/>
    <w:qFormat/>
    <w:rsid w:val="005F5450"/>
    <w:rPr>
      <w:rFonts w:cs="Times New Roman"/>
    </w:rPr>
  </w:style>
  <w:style w:type="character" w:customStyle="1" w:styleId="ft12139">
    <w:name w:val="ft12139"/>
    <w:basedOn w:val="a3"/>
    <w:uiPriority w:val="99"/>
    <w:qFormat/>
    <w:rsid w:val="005F5450"/>
    <w:rPr>
      <w:rFonts w:cs="Times New Roman"/>
    </w:rPr>
  </w:style>
  <w:style w:type="character" w:customStyle="1" w:styleId="ft12166">
    <w:name w:val="ft12166"/>
    <w:basedOn w:val="a3"/>
    <w:uiPriority w:val="99"/>
    <w:qFormat/>
    <w:rsid w:val="005F5450"/>
    <w:rPr>
      <w:rFonts w:cs="Times New Roman"/>
    </w:rPr>
  </w:style>
  <w:style w:type="character" w:customStyle="1" w:styleId="ft12184">
    <w:name w:val="ft12184"/>
    <w:basedOn w:val="a3"/>
    <w:uiPriority w:val="99"/>
    <w:qFormat/>
    <w:rsid w:val="005F5450"/>
    <w:rPr>
      <w:rFonts w:cs="Times New Roman"/>
    </w:rPr>
  </w:style>
  <w:style w:type="character" w:customStyle="1" w:styleId="ft12250">
    <w:name w:val="ft12250"/>
    <w:basedOn w:val="a3"/>
    <w:uiPriority w:val="99"/>
    <w:qFormat/>
    <w:rsid w:val="005F5450"/>
    <w:rPr>
      <w:rFonts w:cs="Times New Roman"/>
    </w:rPr>
  </w:style>
  <w:style w:type="character" w:customStyle="1" w:styleId="ft12278">
    <w:name w:val="ft12278"/>
    <w:basedOn w:val="a3"/>
    <w:uiPriority w:val="99"/>
    <w:qFormat/>
    <w:rsid w:val="005F5450"/>
    <w:rPr>
      <w:rFonts w:cs="Times New Roman"/>
    </w:rPr>
  </w:style>
  <w:style w:type="character" w:customStyle="1" w:styleId="ft12329">
    <w:name w:val="ft12329"/>
    <w:basedOn w:val="a3"/>
    <w:uiPriority w:val="99"/>
    <w:qFormat/>
    <w:rsid w:val="005F5450"/>
    <w:rPr>
      <w:rFonts w:cs="Times New Roman"/>
    </w:rPr>
  </w:style>
  <w:style w:type="character" w:customStyle="1" w:styleId="ft12373">
    <w:name w:val="ft12373"/>
    <w:basedOn w:val="a3"/>
    <w:uiPriority w:val="99"/>
    <w:qFormat/>
    <w:rsid w:val="005F5450"/>
    <w:rPr>
      <w:rFonts w:cs="Times New Roman"/>
    </w:rPr>
  </w:style>
  <w:style w:type="character" w:customStyle="1" w:styleId="ft12374">
    <w:name w:val="ft12374"/>
    <w:basedOn w:val="a3"/>
    <w:uiPriority w:val="99"/>
    <w:qFormat/>
    <w:rsid w:val="005F5450"/>
    <w:rPr>
      <w:rFonts w:cs="Times New Roman"/>
    </w:rPr>
  </w:style>
  <w:style w:type="character" w:customStyle="1" w:styleId="ft12429">
    <w:name w:val="ft12429"/>
    <w:basedOn w:val="a3"/>
    <w:uiPriority w:val="99"/>
    <w:qFormat/>
    <w:rsid w:val="005F5450"/>
    <w:rPr>
      <w:rFonts w:cs="Times New Roman"/>
    </w:rPr>
  </w:style>
  <w:style w:type="character" w:customStyle="1" w:styleId="ft12471">
    <w:name w:val="ft12471"/>
    <w:basedOn w:val="a3"/>
    <w:uiPriority w:val="99"/>
    <w:qFormat/>
    <w:rsid w:val="005F5450"/>
    <w:rPr>
      <w:rFonts w:cs="Times New Roman"/>
    </w:rPr>
  </w:style>
  <w:style w:type="character" w:customStyle="1" w:styleId="ft12500">
    <w:name w:val="ft12500"/>
    <w:basedOn w:val="a3"/>
    <w:uiPriority w:val="99"/>
    <w:qFormat/>
    <w:rsid w:val="005F5450"/>
    <w:rPr>
      <w:rFonts w:cs="Times New Roman"/>
    </w:rPr>
  </w:style>
  <w:style w:type="character" w:customStyle="1" w:styleId="ft12501">
    <w:name w:val="ft12501"/>
    <w:basedOn w:val="a3"/>
    <w:uiPriority w:val="99"/>
    <w:qFormat/>
    <w:rsid w:val="005F5450"/>
    <w:rPr>
      <w:rFonts w:cs="Times New Roman"/>
    </w:rPr>
  </w:style>
  <w:style w:type="character" w:customStyle="1" w:styleId="ft12561">
    <w:name w:val="ft12561"/>
    <w:basedOn w:val="a3"/>
    <w:uiPriority w:val="99"/>
    <w:qFormat/>
    <w:rsid w:val="005F5450"/>
    <w:rPr>
      <w:rFonts w:cs="Times New Roman"/>
    </w:rPr>
  </w:style>
  <w:style w:type="character" w:customStyle="1" w:styleId="ft12562">
    <w:name w:val="ft12562"/>
    <w:basedOn w:val="a3"/>
    <w:uiPriority w:val="99"/>
    <w:qFormat/>
    <w:rsid w:val="005F5450"/>
    <w:rPr>
      <w:rFonts w:cs="Times New Roman"/>
    </w:rPr>
  </w:style>
  <w:style w:type="character" w:customStyle="1" w:styleId="ft12589">
    <w:name w:val="ft12589"/>
    <w:basedOn w:val="a3"/>
    <w:uiPriority w:val="99"/>
    <w:qFormat/>
    <w:rsid w:val="005F5450"/>
    <w:rPr>
      <w:rFonts w:cs="Times New Roman"/>
    </w:rPr>
  </w:style>
  <w:style w:type="character" w:customStyle="1" w:styleId="ft12609">
    <w:name w:val="ft12609"/>
    <w:basedOn w:val="a3"/>
    <w:uiPriority w:val="99"/>
    <w:qFormat/>
    <w:rsid w:val="005F5450"/>
    <w:rPr>
      <w:rFonts w:cs="Times New Roman"/>
    </w:rPr>
  </w:style>
  <w:style w:type="character" w:customStyle="1" w:styleId="ft12670">
    <w:name w:val="ft12670"/>
    <w:basedOn w:val="a3"/>
    <w:uiPriority w:val="99"/>
    <w:qFormat/>
    <w:rsid w:val="005F5450"/>
    <w:rPr>
      <w:rFonts w:cs="Times New Roman"/>
    </w:rPr>
  </w:style>
  <w:style w:type="character" w:customStyle="1" w:styleId="ft12676">
    <w:name w:val="ft12676"/>
    <w:basedOn w:val="a3"/>
    <w:uiPriority w:val="99"/>
    <w:qFormat/>
    <w:rsid w:val="005F5450"/>
    <w:rPr>
      <w:rFonts w:cs="Times New Roman"/>
    </w:rPr>
  </w:style>
  <w:style w:type="character" w:customStyle="1" w:styleId="ft12686">
    <w:name w:val="ft12686"/>
    <w:basedOn w:val="a3"/>
    <w:uiPriority w:val="99"/>
    <w:qFormat/>
    <w:rsid w:val="005F5450"/>
    <w:rPr>
      <w:rFonts w:cs="Times New Roman"/>
    </w:rPr>
  </w:style>
  <w:style w:type="character" w:customStyle="1" w:styleId="ft12696">
    <w:name w:val="ft12696"/>
    <w:basedOn w:val="a3"/>
    <w:uiPriority w:val="99"/>
    <w:qFormat/>
    <w:rsid w:val="005F5450"/>
    <w:rPr>
      <w:rFonts w:cs="Times New Roman"/>
    </w:rPr>
  </w:style>
  <w:style w:type="character" w:customStyle="1" w:styleId="ft12701">
    <w:name w:val="ft12701"/>
    <w:basedOn w:val="a3"/>
    <w:uiPriority w:val="99"/>
    <w:qFormat/>
    <w:rsid w:val="005F5450"/>
    <w:rPr>
      <w:rFonts w:cs="Times New Roman"/>
    </w:rPr>
  </w:style>
  <w:style w:type="character" w:customStyle="1" w:styleId="ft12708">
    <w:name w:val="ft12708"/>
    <w:basedOn w:val="a3"/>
    <w:uiPriority w:val="99"/>
    <w:qFormat/>
    <w:rsid w:val="005F5450"/>
    <w:rPr>
      <w:rFonts w:cs="Times New Roman"/>
    </w:rPr>
  </w:style>
  <w:style w:type="character" w:customStyle="1" w:styleId="ft12715">
    <w:name w:val="ft12715"/>
    <w:basedOn w:val="a3"/>
    <w:uiPriority w:val="99"/>
    <w:qFormat/>
    <w:rsid w:val="005F5450"/>
    <w:rPr>
      <w:rFonts w:cs="Times New Roman"/>
    </w:rPr>
  </w:style>
  <w:style w:type="character" w:customStyle="1" w:styleId="ft12722">
    <w:name w:val="ft12722"/>
    <w:basedOn w:val="a3"/>
    <w:uiPriority w:val="99"/>
    <w:qFormat/>
    <w:rsid w:val="005F5450"/>
    <w:rPr>
      <w:rFonts w:cs="Times New Roman"/>
    </w:rPr>
  </w:style>
  <w:style w:type="character" w:customStyle="1" w:styleId="ft12787">
    <w:name w:val="ft12787"/>
    <w:basedOn w:val="a3"/>
    <w:uiPriority w:val="99"/>
    <w:qFormat/>
    <w:rsid w:val="005F5450"/>
    <w:rPr>
      <w:rFonts w:cs="Times New Roman"/>
    </w:rPr>
  </w:style>
  <w:style w:type="character" w:customStyle="1" w:styleId="ft12790">
    <w:name w:val="ft12790"/>
    <w:basedOn w:val="a3"/>
    <w:uiPriority w:val="99"/>
    <w:qFormat/>
    <w:rsid w:val="005F5450"/>
    <w:rPr>
      <w:rFonts w:cs="Times New Roman"/>
    </w:rPr>
  </w:style>
  <w:style w:type="character" w:customStyle="1" w:styleId="ft12850">
    <w:name w:val="ft12850"/>
    <w:basedOn w:val="a3"/>
    <w:uiPriority w:val="99"/>
    <w:qFormat/>
    <w:rsid w:val="005F5450"/>
    <w:rPr>
      <w:rFonts w:cs="Times New Roman"/>
    </w:rPr>
  </w:style>
  <w:style w:type="character" w:customStyle="1" w:styleId="ft12896">
    <w:name w:val="ft12896"/>
    <w:basedOn w:val="a3"/>
    <w:uiPriority w:val="99"/>
    <w:qFormat/>
    <w:rsid w:val="005F5450"/>
    <w:rPr>
      <w:rFonts w:cs="Times New Roman"/>
    </w:rPr>
  </w:style>
  <w:style w:type="character" w:customStyle="1" w:styleId="ft12942">
    <w:name w:val="ft12942"/>
    <w:basedOn w:val="a3"/>
    <w:uiPriority w:val="99"/>
    <w:qFormat/>
    <w:rsid w:val="005F5450"/>
    <w:rPr>
      <w:rFonts w:cs="Times New Roman"/>
    </w:rPr>
  </w:style>
  <w:style w:type="character" w:customStyle="1" w:styleId="ft12991">
    <w:name w:val="ft12991"/>
    <w:basedOn w:val="a3"/>
    <w:uiPriority w:val="99"/>
    <w:qFormat/>
    <w:rsid w:val="005F5450"/>
    <w:rPr>
      <w:rFonts w:cs="Times New Roman"/>
    </w:rPr>
  </w:style>
  <w:style w:type="character" w:customStyle="1" w:styleId="ft13046">
    <w:name w:val="ft13046"/>
    <w:basedOn w:val="a3"/>
    <w:uiPriority w:val="99"/>
    <w:qFormat/>
    <w:rsid w:val="005F5450"/>
    <w:rPr>
      <w:rFonts w:cs="Times New Roman"/>
    </w:rPr>
  </w:style>
  <w:style w:type="character" w:customStyle="1" w:styleId="ft13079">
    <w:name w:val="ft13079"/>
    <w:basedOn w:val="a3"/>
    <w:uiPriority w:val="99"/>
    <w:qFormat/>
    <w:rsid w:val="005F5450"/>
    <w:rPr>
      <w:rFonts w:cs="Times New Roman"/>
    </w:rPr>
  </w:style>
  <w:style w:type="character" w:customStyle="1" w:styleId="ft13129">
    <w:name w:val="ft13129"/>
    <w:basedOn w:val="a3"/>
    <w:uiPriority w:val="99"/>
    <w:qFormat/>
    <w:rsid w:val="005F5450"/>
    <w:rPr>
      <w:rFonts w:cs="Times New Roman"/>
    </w:rPr>
  </w:style>
  <w:style w:type="character" w:customStyle="1" w:styleId="ft13186">
    <w:name w:val="ft13186"/>
    <w:basedOn w:val="a3"/>
    <w:uiPriority w:val="99"/>
    <w:qFormat/>
    <w:rsid w:val="005F5450"/>
    <w:rPr>
      <w:rFonts w:cs="Times New Roman"/>
    </w:rPr>
  </w:style>
  <w:style w:type="character" w:customStyle="1" w:styleId="ft13226">
    <w:name w:val="ft13226"/>
    <w:basedOn w:val="a3"/>
    <w:uiPriority w:val="99"/>
    <w:qFormat/>
    <w:rsid w:val="005F5450"/>
    <w:rPr>
      <w:rFonts w:cs="Times New Roman"/>
    </w:rPr>
  </w:style>
  <w:style w:type="character" w:customStyle="1" w:styleId="ft13271">
    <w:name w:val="ft13271"/>
    <w:basedOn w:val="a3"/>
    <w:uiPriority w:val="99"/>
    <w:qFormat/>
    <w:rsid w:val="005F5450"/>
    <w:rPr>
      <w:rFonts w:cs="Times New Roman"/>
    </w:rPr>
  </w:style>
  <w:style w:type="character" w:customStyle="1" w:styleId="ft13309">
    <w:name w:val="ft13309"/>
    <w:basedOn w:val="a3"/>
    <w:uiPriority w:val="99"/>
    <w:qFormat/>
    <w:rsid w:val="005F5450"/>
    <w:rPr>
      <w:rFonts w:cs="Times New Roman"/>
    </w:rPr>
  </w:style>
  <w:style w:type="character" w:customStyle="1" w:styleId="ft13366">
    <w:name w:val="ft13366"/>
    <w:basedOn w:val="a3"/>
    <w:uiPriority w:val="99"/>
    <w:qFormat/>
    <w:rsid w:val="005F5450"/>
    <w:rPr>
      <w:rFonts w:cs="Times New Roman"/>
    </w:rPr>
  </w:style>
  <w:style w:type="character" w:customStyle="1" w:styleId="ft13418">
    <w:name w:val="ft13418"/>
    <w:basedOn w:val="a3"/>
    <w:uiPriority w:val="99"/>
    <w:qFormat/>
    <w:rsid w:val="005F5450"/>
    <w:rPr>
      <w:rFonts w:cs="Times New Roman"/>
    </w:rPr>
  </w:style>
  <w:style w:type="character" w:customStyle="1" w:styleId="ft13441">
    <w:name w:val="ft13441"/>
    <w:basedOn w:val="a3"/>
    <w:uiPriority w:val="99"/>
    <w:qFormat/>
    <w:rsid w:val="005F5450"/>
    <w:rPr>
      <w:rFonts w:cs="Times New Roman"/>
    </w:rPr>
  </w:style>
  <w:style w:type="character" w:customStyle="1" w:styleId="ft13487">
    <w:name w:val="ft13487"/>
    <w:basedOn w:val="a3"/>
    <w:uiPriority w:val="99"/>
    <w:qFormat/>
    <w:rsid w:val="005F5450"/>
    <w:rPr>
      <w:rFonts w:cs="Times New Roman"/>
    </w:rPr>
  </w:style>
  <w:style w:type="character" w:customStyle="1" w:styleId="ft13488">
    <w:name w:val="ft13488"/>
    <w:basedOn w:val="a3"/>
    <w:uiPriority w:val="99"/>
    <w:qFormat/>
    <w:rsid w:val="005F5450"/>
    <w:rPr>
      <w:rFonts w:cs="Times New Roman"/>
    </w:rPr>
  </w:style>
  <w:style w:type="character" w:customStyle="1" w:styleId="ft13494">
    <w:name w:val="ft13494"/>
    <w:basedOn w:val="a3"/>
    <w:uiPriority w:val="99"/>
    <w:qFormat/>
    <w:rsid w:val="005F5450"/>
    <w:rPr>
      <w:rFonts w:cs="Times New Roman"/>
    </w:rPr>
  </w:style>
  <w:style w:type="character" w:customStyle="1" w:styleId="ft13500">
    <w:name w:val="ft13500"/>
    <w:basedOn w:val="a3"/>
    <w:uiPriority w:val="99"/>
    <w:qFormat/>
    <w:rsid w:val="005F5450"/>
    <w:rPr>
      <w:rFonts w:cs="Times New Roman"/>
    </w:rPr>
  </w:style>
  <w:style w:type="character" w:customStyle="1" w:styleId="ft13505">
    <w:name w:val="ft13505"/>
    <w:basedOn w:val="a3"/>
    <w:uiPriority w:val="99"/>
    <w:qFormat/>
    <w:rsid w:val="005F5450"/>
    <w:rPr>
      <w:rFonts w:cs="Times New Roman"/>
    </w:rPr>
  </w:style>
  <w:style w:type="character" w:customStyle="1" w:styleId="ft13518">
    <w:name w:val="ft13518"/>
    <w:basedOn w:val="a3"/>
    <w:uiPriority w:val="99"/>
    <w:qFormat/>
    <w:rsid w:val="005F5450"/>
    <w:rPr>
      <w:rFonts w:cs="Times New Roman"/>
    </w:rPr>
  </w:style>
  <w:style w:type="character" w:customStyle="1" w:styleId="ft13525">
    <w:name w:val="ft13525"/>
    <w:basedOn w:val="a3"/>
    <w:uiPriority w:val="99"/>
    <w:qFormat/>
    <w:rsid w:val="005F5450"/>
    <w:rPr>
      <w:rFonts w:cs="Times New Roman"/>
    </w:rPr>
  </w:style>
  <w:style w:type="character" w:customStyle="1" w:styleId="ft13537">
    <w:name w:val="ft13537"/>
    <w:basedOn w:val="a3"/>
    <w:uiPriority w:val="99"/>
    <w:qFormat/>
    <w:rsid w:val="005F5450"/>
    <w:rPr>
      <w:rFonts w:cs="Times New Roman"/>
    </w:rPr>
  </w:style>
  <w:style w:type="character" w:customStyle="1" w:styleId="ft13542">
    <w:name w:val="ft13542"/>
    <w:basedOn w:val="a3"/>
    <w:uiPriority w:val="99"/>
    <w:qFormat/>
    <w:rsid w:val="005F5450"/>
    <w:rPr>
      <w:rFonts w:cs="Times New Roman"/>
    </w:rPr>
  </w:style>
  <w:style w:type="character" w:customStyle="1" w:styleId="ft13555">
    <w:name w:val="ft13555"/>
    <w:basedOn w:val="a3"/>
    <w:uiPriority w:val="99"/>
    <w:qFormat/>
    <w:rsid w:val="005F5450"/>
    <w:rPr>
      <w:rFonts w:cs="Times New Roman"/>
    </w:rPr>
  </w:style>
  <w:style w:type="character" w:customStyle="1" w:styleId="ft13563">
    <w:name w:val="ft13563"/>
    <w:basedOn w:val="a3"/>
    <w:uiPriority w:val="99"/>
    <w:qFormat/>
    <w:rsid w:val="005F5450"/>
    <w:rPr>
      <w:rFonts w:cs="Times New Roman"/>
    </w:rPr>
  </w:style>
  <w:style w:type="character" w:customStyle="1" w:styleId="ft13566">
    <w:name w:val="ft13566"/>
    <w:basedOn w:val="a3"/>
    <w:uiPriority w:val="99"/>
    <w:qFormat/>
    <w:rsid w:val="005F5450"/>
    <w:rPr>
      <w:rFonts w:cs="Times New Roman"/>
    </w:rPr>
  </w:style>
  <w:style w:type="character" w:customStyle="1" w:styleId="ft13578">
    <w:name w:val="ft13578"/>
    <w:basedOn w:val="a3"/>
    <w:uiPriority w:val="99"/>
    <w:qFormat/>
    <w:rsid w:val="005F5450"/>
    <w:rPr>
      <w:rFonts w:cs="Times New Roman"/>
    </w:rPr>
  </w:style>
  <w:style w:type="character" w:customStyle="1" w:styleId="ft13580">
    <w:name w:val="ft13580"/>
    <w:basedOn w:val="a3"/>
    <w:uiPriority w:val="99"/>
    <w:qFormat/>
    <w:rsid w:val="005F5450"/>
    <w:rPr>
      <w:rFonts w:cs="Times New Roman"/>
    </w:rPr>
  </w:style>
  <w:style w:type="character" w:customStyle="1" w:styleId="ft13588">
    <w:name w:val="ft13588"/>
    <w:basedOn w:val="a3"/>
    <w:uiPriority w:val="99"/>
    <w:qFormat/>
    <w:rsid w:val="005F5450"/>
    <w:rPr>
      <w:rFonts w:cs="Times New Roman"/>
    </w:rPr>
  </w:style>
  <w:style w:type="character" w:customStyle="1" w:styleId="ft13644">
    <w:name w:val="ft13644"/>
    <w:basedOn w:val="a3"/>
    <w:uiPriority w:val="99"/>
    <w:qFormat/>
    <w:rsid w:val="005F5450"/>
    <w:rPr>
      <w:rFonts w:cs="Times New Roman"/>
    </w:rPr>
  </w:style>
  <w:style w:type="character" w:customStyle="1" w:styleId="ft13668">
    <w:name w:val="ft13668"/>
    <w:basedOn w:val="a3"/>
    <w:uiPriority w:val="99"/>
    <w:qFormat/>
    <w:rsid w:val="005F5450"/>
    <w:rPr>
      <w:rFonts w:cs="Times New Roman"/>
    </w:rPr>
  </w:style>
  <w:style w:type="character" w:customStyle="1" w:styleId="ft13712">
    <w:name w:val="ft13712"/>
    <w:basedOn w:val="a3"/>
    <w:uiPriority w:val="99"/>
    <w:qFormat/>
    <w:rsid w:val="005F5450"/>
    <w:rPr>
      <w:rFonts w:cs="Times New Roman"/>
    </w:rPr>
  </w:style>
  <w:style w:type="character" w:customStyle="1" w:styleId="ft13768">
    <w:name w:val="ft13768"/>
    <w:basedOn w:val="a3"/>
    <w:uiPriority w:val="99"/>
    <w:qFormat/>
    <w:rsid w:val="005F5450"/>
    <w:rPr>
      <w:rFonts w:cs="Times New Roman"/>
    </w:rPr>
  </w:style>
  <w:style w:type="character" w:customStyle="1" w:styleId="ft13810">
    <w:name w:val="ft13810"/>
    <w:basedOn w:val="a3"/>
    <w:uiPriority w:val="99"/>
    <w:qFormat/>
    <w:rsid w:val="005F5450"/>
    <w:rPr>
      <w:rFonts w:cs="Times New Roman"/>
    </w:rPr>
  </w:style>
  <w:style w:type="character" w:customStyle="1" w:styleId="ft13834">
    <w:name w:val="ft13834"/>
    <w:basedOn w:val="a3"/>
    <w:uiPriority w:val="99"/>
    <w:qFormat/>
    <w:rsid w:val="005F5450"/>
    <w:rPr>
      <w:rFonts w:cs="Times New Roman"/>
    </w:rPr>
  </w:style>
  <w:style w:type="character" w:customStyle="1" w:styleId="ft13885">
    <w:name w:val="ft13885"/>
    <w:basedOn w:val="a3"/>
    <w:uiPriority w:val="99"/>
    <w:qFormat/>
    <w:rsid w:val="005F5450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5F5450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5F5450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5F5450"/>
    <w:rPr>
      <w:rFonts w:cs="Times New Roman"/>
    </w:rPr>
  </w:style>
  <w:style w:type="character" w:customStyle="1" w:styleId="FontStyle41">
    <w:name w:val="Font Style41"/>
    <w:uiPriority w:val="99"/>
    <w:qFormat/>
    <w:rsid w:val="005F5450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5F5450"/>
  </w:style>
  <w:style w:type="character" w:customStyle="1" w:styleId="Heading2Char1">
    <w:name w:val="Heading 2 Char1"/>
    <w:uiPriority w:val="99"/>
    <w:locked/>
    <w:rsid w:val="005F5450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5F5450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5F5450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5F5450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5F5450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5F5450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5F5450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5F5450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5F5450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5F5450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5F5450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5F54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5F5450"/>
  </w:style>
  <w:style w:type="paragraph" w:customStyle="1" w:styleId="justify2">
    <w:name w:val="justify2"/>
    <w:basedOn w:val="a2"/>
    <w:uiPriority w:val="99"/>
    <w:qFormat/>
    <w:rsid w:val="005F5450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5F5450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5F5450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5F5450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5F5450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5F5450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5F5450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5F5450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5F5450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5F5450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5F5450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5F5450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5F5450"/>
    <w:rPr>
      <w:color w:val="4682B4"/>
    </w:rPr>
  </w:style>
  <w:style w:type="character" w:customStyle="1" w:styleId="b1">
    <w:name w:val="b1"/>
    <w:uiPriority w:val="99"/>
    <w:qFormat/>
    <w:rsid w:val="005F5450"/>
    <w:rPr>
      <w:b/>
    </w:rPr>
  </w:style>
  <w:style w:type="character" w:customStyle="1" w:styleId="FontStyle201">
    <w:name w:val="Font Style201"/>
    <w:uiPriority w:val="99"/>
    <w:qFormat/>
    <w:rsid w:val="005F5450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5F5450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5F5450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5F5450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5F5450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5F5450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5F5450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5F5450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5F5450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5F5450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5F545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5F545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5F5450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5F5450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5F5450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5F5450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5F5450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5F5450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5F5450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5F5450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5F5450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5F5450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5F5450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5F5450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5F5450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5F5450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5F5450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5F5450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5F5450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5F5450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5F5450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5F5450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5F5450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5F5450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5F5450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5F5450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5F5450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5F5450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5F5450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5F5450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5F5450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5F5450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5F5450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5F5450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5F5450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5F5450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5F5450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5F5450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5F5450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5F5450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5F5450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5F5450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5F5450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5F5450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5F5450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5F5450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5F5450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5F5450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5F5450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5F5450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5F5450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5F5450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5F5450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5F5450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5F5450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5F5450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5F5450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5F5450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5F5450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5F5450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5F5450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5F5450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5F5450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5F5450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5F5450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5F5450"/>
    <w:rPr>
      <w:b/>
      <w:sz w:val="28"/>
    </w:rPr>
  </w:style>
  <w:style w:type="character" w:customStyle="1" w:styleId="720">
    <w:name w:val="Знак Знак72"/>
    <w:uiPriority w:val="99"/>
    <w:qFormat/>
    <w:rsid w:val="005F5450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5F5450"/>
  </w:style>
  <w:style w:type="character" w:customStyle="1" w:styleId="Garamond">
    <w:name w:val="Основной текст + Garamond"/>
    <w:uiPriority w:val="99"/>
    <w:qFormat/>
    <w:rsid w:val="005F5450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5F5450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5F5450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5F5450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5F5450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5F5450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5F5450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5F5450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5F5450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5F5450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5F5450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5F5450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5F5450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5F5450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5F5450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5F5450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5F5450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5F5450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5F5450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5F5450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5F5450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5F5450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5F5450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5F5450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5F5450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5F5450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5F5450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5F5450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5F5450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5F5450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5F5450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5F5450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5F5450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5F5450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5F5450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5F5450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5F545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5F5450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5F5450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5F5450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5F5450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5F5450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5F5450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5F5450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5F5450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5F5450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5F5450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5F5450"/>
    <w:rPr>
      <w:lang w:val="en-US"/>
    </w:rPr>
  </w:style>
  <w:style w:type="paragraph" w:customStyle="1" w:styleId="94">
    <w:name w:val="Без интервала9"/>
    <w:link w:val="affffff1"/>
    <w:uiPriority w:val="99"/>
    <w:rsid w:val="005F5450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5F5450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5F5450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5F5450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5F5450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5F5450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5F5450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5F5450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5F5450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5F5450"/>
    <w:rPr>
      <w:sz w:val="24"/>
    </w:rPr>
  </w:style>
  <w:style w:type="character" w:customStyle="1" w:styleId="124">
    <w:name w:val="Знак1 Знак Знак24"/>
    <w:uiPriority w:val="99"/>
    <w:qFormat/>
    <w:locked/>
    <w:rsid w:val="005F5450"/>
    <w:rPr>
      <w:sz w:val="24"/>
    </w:rPr>
  </w:style>
  <w:style w:type="character" w:customStyle="1" w:styleId="1230">
    <w:name w:val="Знак1 Знак Знак23"/>
    <w:uiPriority w:val="99"/>
    <w:qFormat/>
    <w:locked/>
    <w:rsid w:val="005F5450"/>
    <w:rPr>
      <w:sz w:val="24"/>
    </w:rPr>
  </w:style>
  <w:style w:type="character" w:customStyle="1" w:styleId="216">
    <w:name w:val="Цитата 2 Знак1"/>
    <w:basedOn w:val="a3"/>
    <w:uiPriority w:val="99"/>
    <w:qFormat/>
    <w:rsid w:val="005F5450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5F5450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5F5450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5F5450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5F5450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5F5450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5F5450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5F5450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5F5450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5F5450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5F5450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5F5450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5F5450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5F5450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5F5450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5F5450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5F5450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5F5450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5F5450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5F5450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5F5450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5F5450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5F5450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5F5450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5F5450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5F5450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5F5450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5F5450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5F5450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5F5450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5F5450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5F5450"/>
    <w:rPr>
      <w:rFonts w:cs="Times New Roman"/>
    </w:rPr>
  </w:style>
  <w:style w:type="character" w:customStyle="1" w:styleId="udar">
    <w:name w:val="udar"/>
    <w:basedOn w:val="a3"/>
    <w:uiPriority w:val="99"/>
    <w:qFormat/>
    <w:rsid w:val="005F5450"/>
    <w:rPr>
      <w:rFonts w:cs="Times New Roman"/>
    </w:rPr>
  </w:style>
  <w:style w:type="character" w:customStyle="1" w:styleId="FontStyle139">
    <w:name w:val="Font Style139"/>
    <w:uiPriority w:val="99"/>
    <w:qFormat/>
    <w:rsid w:val="005F5450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5F5450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5F5450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5F5450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5F5450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5F5450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5F5450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5F5450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5F5450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5F5450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5F5450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5F5450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5F5450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5F5450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5F5450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5F5450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5F5450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5F5450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5F5450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5F5450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5F5450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5F5450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5F5450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5F5450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5F5450"/>
    <w:rPr>
      <w:b/>
      <w:sz w:val="24"/>
    </w:rPr>
  </w:style>
  <w:style w:type="character" w:customStyle="1" w:styleId="8pt">
    <w:name w:val="Основной текст + 8 pt"/>
    <w:uiPriority w:val="99"/>
    <w:qFormat/>
    <w:rsid w:val="005F5450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5F5450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5F5450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5F5450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5F5450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5F5450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5F5450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5F5450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5F5450"/>
    <w:rPr>
      <w:rFonts w:cs="Times New Roman"/>
    </w:rPr>
  </w:style>
  <w:style w:type="character" w:customStyle="1" w:styleId="FontStyle124">
    <w:name w:val="Font Style124"/>
    <w:uiPriority w:val="99"/>
    <w:qFormat/>
    <w:rsid w:val="005F5450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5F5450"/>
    <w:rPr>
      <w:rFonts w:cs="Times New Roman"/>
    </w:rPr>
  </w:style>
  <w:style w:type="character" w:customStyle="1" w:styleId="msosubtleemphasis0">
    <w:name w:val="msosubtleemphasis"/>
    <w:uiPriority w:val="99"/>
    <w:qFormat/>
    <w:rsid w:val="005F5450"/>
    <w:rPr>
      <w:i/>
      <w:color w:val="808080"/>
    </w:rPr>
  </w:style>
  <w:style w:type="character" w:customStyle="1" w:styleId="FontStyle120">
    <w:name w:val="Font Style120"/>
    <w:uiPriority w:val="99"/>
    <w:qFormat/>
    <w:rsid w:val="005F5450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5F5450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5F5450"/>
    <w:rPr>
      <w:rFonts w:ascii="Tahoma" w:hAnsi="Tahoma"/>
      <w:sz w:val="16"/>
    </w:rPr>
  </w:style>
  <w:style w:type="character" w:customStyle="1" w:styleId="t9">
    <w:name w:val="t9"/>
    <w:uiPriority w:val="99"/>
    <w:qFormat/>
    <w:rsid w:val="005F5450"/>
  </w:style>
  <w:style w:type="character" w:customStyle="1" w:styleId="t10">
    <w:name w:val="t10"/>
    <w:uiPriority w:val="99"/>
    <w:qFormat/>
    <w:rsid w:val="005F5450"/>
  </w:style>
  <w:style w:type="character" w:customStyle="1" w:styleId="c2">
    <w:name w:val="c2"/>
    <w:uiPriority w:val="99"/>
    <w:qFormat/>
    <w:rsid w:val="005F5450"/>
  </w:style>
  <w:style w:type="character" w:customStyle="1" w:styleId="c0">
    <w:name w:val="c0"/>
    <w:uiPriority w:val="99"/>
    <w:qFormat/>
    <w:rsid w:val="005F5450"/>
  </w:style>
  <w:style w:type="character" w:customStyle="1" w:styleId="ft776">
    <w:name w:val="ft776"/>
    <w:uiPriority w:val="99"/>
    <w:qFormat/>
    <w:rsid w:val="005F5450"/>
  </w:style>
  <w:style w:type="character" w:customStyle="1" w:styleId="highlight">
    <w:name w:val="highlight"/>
    <w:uiPriority w:val="99"/>
    <w:qFormat/>
    <w:rsid w:val="005F5450"/>
  </w:style>
  <w:style w:type="character" w:customStyle="1" w:styleId="ft431">
    <w:name w:val="ft431"/>
    <w:uiPriority w:val="99"/>
    <w:qFormat/>
    <w:rsid w:val="005F5450"/>
  </w:style>
  <w:style w:type="character" w:customStyle="1" w:styleId="ft793">
    <w:name w:val="ft793"/>
    <w:uiPriority w:val="99"/>
    <w:qFormat/>
    <w:rsid w:val="005F5450"/>
  </w:style>
  <w:style w:type="character" w:customStyle="1" w:styleId="ft802">
    <w:name w:val="ft802"/>
    <w:uiPriority w:val="99"/>
    <w:qFormat/>
    <w:rsid w:val="005F5450"/>
  </w:style>
  <w:style w:type="character" w:customStyle="1" w:styleId="ft890">
    <w:name w:val="ft890"/>
    <w:uiPriority w:val="99"/>
    <w:qFormat/>
    <w:rsid w:val="005F5450"/>
  </w:style>
  <w:style w:type="character" w:customStyle="1" w:styleId="ft904">
    <w:name w:val="ft904"/>
    <w:uiPriority w:val="99"/>
    <w:qFormat/>
    <w:rsid w:val="005F5450"/>
  </w:style>
  <w:style w:type="character" w:customStyle="1" w:styleId="ft914">
    <w:name w:val="ft914"/>
    <w:uiPriority w:val="99"/>
    <w:qFormat/>
    <w:rsid w:val="005F5450"/>
  </w:style>
  <w:style w:type="character" w:customStyle="1" w:styleId="1fff">
    <w:name w:val="Текст Знак1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5F5450"/>
    <w:rPr>
      <w:rFonts w:cs="Times New Roman"/>
    </w:rPr>
  </w:style>
  <w:style w:type="character" w:customStyle="1" w:styleId="FontStyle214">
    <w:name w:val="Font Style214"/>
    <w:uiPriority w:val="99"/>
    <w:qFormat/>
    <w:rsid w:val="005F5450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5F5450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5F5450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5F5450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5F5450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5F5450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5F5450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5F5450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5F5450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5F5450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5F5450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5F5450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5F5450"/>
    <w:rPr>
      <w:rFonts w:cs="Times New Roman"/>
    </w:rPr>
  </w:style>
  <w:style w:type="character" w:customStyle="1" w:styleId="s3">
    <w:name w:val="s3"/>
    <w:uiPriority w:val="99"/>
    <w:qFormat/>
    <w:rsid w:val="005F5450"/>
  </w:style>
  <w:style w:type="character" w:customStyle="1" w:styleId="FontStyle46">
    <w:name w:val="Font Style46"/>
    <w:uiPriority w:val="99"/>
    <w:qFormat/>
    <w:rsid w:val="005F5450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5F5450"/>
    <w:rPr>
      <w:rFonts w:cs="Times New Roman"/>
    </w:rPr>
  </w:style>
  <w:style w:type="character" w:customStyle="1" w:styleId="s1">
    <w:name w:val="s1"/>
    <w:uiPriority w:val="99"/>
    <w:qFormat/>
    <w:rsid w:val="005F5450"/>
  </w:style>
  <w:style w:type="character" w:customStyle="1" w:styleId="WW8Num8z0">
    <w:name w:val="WW8Num8z0"/>
    <w:uiPriority w:val="99"/>
    <w:qFormat/>
    <w:rsid w:val="005F5450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5F5450"/>
    <w:rPr>
      <w:rFonts w:cs="Times New Roman"/>
    </w:rPr>
  </w:style>
  <w:style w:type="character" w:customStyle="1" w:styleId="searchterm1">
    <w:name w:val="searchterm1"/>
    <w:uiPriority w:val="99"/>
    <w:qFormat/>
    <w:rsid w:val="005F5450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5F5450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5F5450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5F5450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5F5450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5F5450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5F5450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5F5450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5F5450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5F5450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5F5450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5F5450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5F5450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5F5450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5F5450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5F5450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5F5450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5F5450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5F5450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5F5450"/>
  </w:style>
  <w:style w:type="character" w:customStyle="1" w:styleId="WW8Num1z0">
    <w:name w:val="WW8Num1z0"/>
    <w:uiPriority w:val="99"/>
    <w:qFormat/>
    <w:rsid w:val="005F5450"/>
  </w:style>
  <w:style w:type="character" w:customStyle="1" w:styleId="WW8Num2z0">
    <w:name w:val="WW8Num2z0"/>
    <w:uiPriority w:val="99"/>
    <w:qFormat/>
    <w:rsid w:val="005F5450"/>
  </w:style>
  <w:style w:type="character" w:customStyle="1" w:styleId="WW8Num3z0">
    <w:name w:val="WW8Num3z0"/>
    <w:uiPriority w:val="99"/>
    <w:qFormat/>
    <w:rsid w:val="005F5450"/>
  </w:style>
  <w:style w:type="character" w:customStyle="1" w:styleId="WW8Num1z1">
    <w:name w:val="WW8Num1z1"/>
    <w:uiPriority w:val="99"/>
    <w:qFormat/>
    <w:rsid w:val="005F5450"/>
  </w:style>
  <w:style w:type="character" w:customStyle="1" w:styleId="WW8Num1z2">
    <w:name w:val="WW8Num1z2"/>
    <w:uiPriority w:val="99"/>
    <w:qFormat/>
    <w:rsid w:val="005F5450"/>
  </w:style>
  <w:style w:type="character" w:customStyle="1" w:styleId="WW8Num1z3">
    <w:name w:val="WW8Num1z3"/>
    <w:uiPriority w:val="99"/>
    <w:qFormat/>
    <w:rsid w:val="005F5450"/>
  </w:style>
  <w:style w:type="character" w:customStyle="1" w:styleId="WW8Num1z4">
    <w:name w:val="WW8Num1z4"/>
    <w:uiPriority w:val="99"/>
    <w:qFormat/>
    <w:rsid w:val="005F5450"/>
  </w:style>
  <w:style w:type="character" w:customStyle="1" w:styleId="WW8Num1z5">
    <w:name w:val="WW8Num1z5"/>
    <w:uiPriority w:val="99"/>
    <w:qFormat/>
    <w:rsid w:val="005F5450"/>
  </w:style>
  <w:style w:type="character" w:customStyle="1" w:styleId="WW8Num1z6">
    <w:name w:val="WW8Num1z6"/>
    <w:uiPriority w:val="99"/>
    <w:qFormat/>
    <w:rsid w:val="005F5450"/>
  </w:style>
  <w:style w:type="character" w:customStyle="1" w:styleId="WW8Num1z7">
    <w:name w:val="WW8Num1z7"/>
    <w:uiPriority w:val="99"/>
    <w:qFormat/>
    <w:rsid w:val="005F5450"/>
  </w:style>
  <w:style w:type="character" w:customStyle="1" w:styleId="WW8Num1z8">
    <w:name w:val="WW8Num1z8"/>
    <w:uiPriority w:val="99"/>
    <w:qFormat/>
    <w:rsid w:val="005F5450"/>
  </w:style>
  <w:style w:type="character" w:customStyle="1" w:styleId="1fff5">
    <w:name w:val="Основной шрифт абзаца1"/>
    <w:uiPriority w:val="99"/>
    <w:qFormat/>
    <w:rsid w:val="005F5450"/>
  </w:style>
  <w:style w:type="character" w:styleId="afffffff0">
    <w:name w:val="Placeholder Text"/>
    <w:basedOn w:val="a3"/>
    <w:uiPriority w:val="99"/>
    <w:qFormat/>
    <w:rsid w:val="005F5450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5F5450"/>
    <w:rPr>
      <w:vertAlign w:val="superscript"/>
    </w:rPr>
  </w:style>
  <w:style w:type="character" w:customStyle="1" w:styleId="-">
    <w:name w:val="опред-е"/>
    <w:uiPriority w:val="99"/>
    <w:qFormat/>
    <w:rsid w:val="005F5450"/>
    <w:rPr>
      <w:b/>
    </w:rPr>
  </w:style>
  <w:style w:type="character" w:customStyle="1" w:styleId="FontStyle436">
    <w:name w:val="Font Style436"/>
    <w:uiPriority w:val="99"/>
    <w:qFormat/>
    <w:rsid w:val="005F5450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5F5450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5F5450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5F5450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5F5450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5F5450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5F5450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5F5450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5F5450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5F5450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5F5450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5F5450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5F5450"/>
    <w:rPr>
      <w:sz w:val="24"/>
    </w:rPr>
  </w:style>
  <w:style w:type="character" w:customStyle="1" w:styleId="231">
    <w:name w:val="Знак Знак231"/>
    <w:uiPriority w:val="99"/>
    <w:qFormat/>
    <w:locked/>
    <w:rsid w:val="005F5450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5F5450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5F5450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5F5450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5F5450"/>
  </w:style>
  <w:style w:type="paragraph" w:customStyle="1" w:styleId="48">
    <w:name w:val="Без интервала4"/>
    <w:link w:val="1fff7"/>
    <w:uiPriority w:val="99"/>
    <w:qFormat/>
    <w:rsid w:val="005F5450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5F5450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5F5450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5F5450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5F5450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5F5450"/>
    <w:rPr>
      <w:rFonts w:cs="Times New Roman"/>
    </w:rPr>
  </w:style>
  <w:style w:type="character" w:customStyle="1" w:styleId="epm">
    <w:name w:val="epm"/>
    <w:uiPriority w:val="99"/>
    <w:qFormat/>
    <w:rsid w:val="005F5450"/>
  </w:style>
  <w:style w:type="character" w:customStyle="1" w:styleId="afffffff2">
    <w:name w:val="Стиль Зеленый"/>
    <w:uiPriority w:val="99"/>
    <w:qFormat/>
    <w:rsid w:val="005F5450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5F5450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5F5450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5F5450"/>
    <w:rPr>
      <w:rFonts w:cs="Times New Roman"/>
    </w:rPr>
  </w:style>
  <w:style w:type="character" w:customStyle="1" w:styleId="s5">
    <w:name w:val="s5"/>
    <w:basedOn w:val="a3"/>
    <w:uiPriority w:val="99"/>
    <w:qFormat/>
    <w:rsid w:val="005F5450"/>
    <w:rPr>
      <w:rFonts w:cs="Times New Roman"/>
    </w:rPr>
  </w:style>
  <w:style w:type="character" w:customStyle="1" w:styleId="sz12">
    <w:name w:val="sz12"/>
    <w:basedOn w:val="a3"/>
    <w:uiPriority w:val="99"/>
    <w:qFormat/>
    <w:rsid w:val="005F5450"/>
    <w:rPr>
      <w:rFonts w:cs="Times New Roman"/>
    </w:rPr>
  </w:style>
  <w:style w:type="character" w:customStyle="1" w:styleId="s6">
    <w:name w:val="s6"/>
    <w:basedOn w:val="a3"/>
    <w:uiPriority w:val="99"/>
    <w:qFormat/>
    <w:rsid w:val="005F5450"/>
    <w:rPr>
      <w:rFonts w:cs="Times New Roman"/>
    </w:rPr>
  </w:style>
  <w:style w:type="character" w:customStyle="1" w:styleId="FontStyle133">
    <w:name w:val="Font Style133"/>
    <w:uiPriority w:val="99"/>
    <w:qFormat/>
    <w:rsid w:val="005F5450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5F5450"/>
  </w:style>
  <w:style w:type="character" w:customStyle="1" w:styleId="11f1">
    <w:name w:val="Знак1 Знак Знак1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5F5450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5F5450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5F5450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5F5450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5F5450"/>
    <w:rPr>
      <w:sz w:val="24"/>
    </w:rPr>
  </w:style>
  <w:style w:type="character" w:customStyle="1" w:styleId="511">
    <w:name w:val="Знак Знак5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5F5450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5F5450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5F5450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5F5450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5F5450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5F5450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5F545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5F5450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5F5450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5F5450"/>
  </w:style>
  <w:style w:type="character" w:customStyle="1" w:styleId="lbldata1">
    <w:name w:val="lbldata1"/>
    <w:uiPriority w:val="99"/>
    <w:qFormat/>
    <w:rsid w:val="005F5450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5F5450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5F5450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5F5450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5F5450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5F5450"/>
    <w:rPr>
      <w:rFonts w:cs="Times New Roman"/>
    </w:rPr>
  </w:style>
  <w:style w:type="paragraph" w:customStyle="1" w:styleId="c3">
    <w:name w:val="c3"/>
    <w:basedOn w:val="a2"/>
    <w:uiPriority w:val="99"/>
    <w:qFormat/>
    <w:rsid w:val="005F5450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5F5450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5F5450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5F5450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5F5450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5F5450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5F5450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5F5450"/>
    <w:rPr>
      <w:rFonts w:cs="Times New Roman"/>
    </w:rPr>
  </w:style>
  <w:style w:type="character" w:customStyle="1" w:styleId="afffffff4">
    <w:name w:val="полужирный"/>
    <w:uiPriority w:val="99"/>
    <w:qFormat/>
    <w:rsid w:val="005F5450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5F5450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5F5450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5F5450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5F5450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5F5450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5F5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5F5450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5F5450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5F5450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5F5450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5F5450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5F5450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5F5450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5F5450"/>
    <w:rPr>
      <w:sz w:val="16"/>
    </w:rPr>
  </w:style>
  <w:style w:type="character" w:customStyle="1" w:styleId="500">
    <w:name w:val="Знак Знак50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5F5450"/>
    <w:rPr>
      <w:rFonts w:cs="Times New Roman"/>
    </w:rPr>
  </w:style>
  <w:style w:type="character" w:customStyle="1" w:styleId="520">
    <w:name w:val="Знак Знак52"/>
    <w:uiPriority w:val="99"/>
    <w:qFormat/>
    <w:rsid w:val="005F5450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5F5450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5F5450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5F5450"/>
  </w:style>
  <w:style w:type="character" w:customStyle="1" w:styleId="fliesstext">
    <w:name w:val="fliesstext"/>
    <w:uiPriority w:val="99"/>
    <w:qFormat/>
    <w:rsid w:val="005F5450"/>
  </w:style>
  <w:style w:type="character" w:customStyle="1" w:styleId="skypec2ctextspan">
    <w:name w:val="skype_c2c_text_span"/>
    <w:uiPriority w:val="99"/>
    <w:qFormat/>
    <w:rsid w:val="005F5450"/>
  </w:style>
  <w:style w:type="paragraph" w:customStyle="1" w:styleId="1fffd">
    <w:name w:val="ЗАГОЛОВОК 1"/>
    <w:link w:val="1fffe"/>
    <w:uiPriority w:val="99"/>
    <w:qFormat/>
    <w:rsid w:val="005F5450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5F5450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5F5450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5F5450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5F5450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5F5450"/>
    <w:rPr>
      <w:sz w:val="24"/>
    </w:rPr>
  </w:style>
  <w:style w:type="character" w:customStyle="1" w:styleId="s15122">
    <w:name w:val="s15122"/>
    <w:basedOn w:val="a3"/>
    <w:uiPriority w:val="99"/>
    <w:qFormat/>
    <w:rsid w:val="005F5450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5F5450"/>
    <w:rPr>
      <w:rFonts w:cs="Times New Roman"/>
    </w:rPr>
  </w:style>
  <w:style w:type="character" w:customStyle="1" w:styleId="CommentTextChar1">
    <w:name w:val="Comment Text Char1"/>
    <w:uiPriority w:val="99"/>
    <w:qFormat/>
    <w:rsid w:val="005F5450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5F5450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5F5450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5F5450"/>
    <w:rPr>
      <w:sz w:val="24"/>
    </w:rPr>
  </w:style>
  <w:style w:type="character" w:customStyle="1" w:styleId="1ffff">
    <w:name w:val="Основной текст Знак Знак Знак1"/>
    <w:uiPriority w:val="99"/>
    <w:rsid w:val="005F5450"/>
    <w:rPr>
      <w:sz w:val="24"/>
    </w:rPr>
  </w:style>
  <w:style w:type="character" w:customStyle="1" w:styleId="56">
    <w:name w:val="Знак Знак5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5F5450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5F5450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5F5450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5F5450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5F5450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5F5450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5F5450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5F5450"/>
    <w:rPr>
      <w:color w:val="auto"/>
    </w:rPr>
  </w:style>
  <w:style w:type="paragraph" w:customStyle="1" w:styleId="bodytext2">
    <w:name w:val="bodytext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5F5450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5F5450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5F5450"/>
    <w:rPr>
      <w:rFonts w:cs="Times New Roman"/>
    </w:rPr>
  </w:style>
  <w:style w:type="paragraph" w:customStyle="1" w:styleId="text">
    <w:name w:val="tex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5F5450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5F5450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5F5450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5F5450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5F5450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5F5450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5F5450"/>
    <w:rPr>
      <w:rFonts w:cs="Times New Roman"/>
    </w:rPr>
  </w:style>
  <w:style w:type="paragraph" w:customStyle="1" w:styleId="p">
    <w:name w:val="p"/>
    <w:basedOn w:val="a2"/>
    <w:uiPriority w:val="99"/>
    <w:qFormat/>
    <w:rsid w:val="005F5450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5F5450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5F5450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5F5450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5F5450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5F5450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5F5450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5F5450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5F5450"/>
    <w:rPr>
      <w:lang w:eastAsia="ru-RU"/>
    </w:rPr>
  </w:style>
  <w:style w:type="character" w:customStyle="1" w:styleId="612">
    <w:name w:val="Знак Знак61"/>
    <w:uiPriority w:val="99"/>
    <w:qFormat/>
    <w:rsid w:val="005F5450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5F5450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5F5450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5F5450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5F5450"/>
    <w:rPr>
      <w:sz w:val="24"/>
    </w:rPr>
  </w:style>
  <w:style w:type="character" w:customStyle="1" w:styleId="BodyTextIndentChar1">
    <w:name w:val="Body Text Indent Char1"/>
    <w:uiPriority w:val="99"/>
    <w:qFormat/>
    <w:rsid w:val="005F5450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5F5450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5F5450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5F5450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5F5450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5F5450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5F5450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5F5450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5F5450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5F5450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5F5450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5F5450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5F5450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5F5450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5F5450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5F5450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5F5450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5F5450"/>
    <w:rPr>
      <w:i/>
      <w:color w:val="808080"/>
    </w:rPr>
  </w:style>
  <w:style w:type="paragraph" w:customStyle="1" w:styleId="p35">
    <w:name w:val="p3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5F5450"/>
    <w:rPr>
      <w:rFonts w:cs="Times New Roman"/>
    </w:rPr>
  </w:style>
  <w:style w:type="character" w:customStyle="1" w:styleId="FontStyle820">
    <w:name w:val="Font Style820"/>
    <w:uiPriority w:val="99"/>
    <w:qFormat/>
    <w:rsid w:val="005F5450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5F5450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5F5450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5F5450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5F5450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5F5450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5F5450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5F5450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5F5450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5F5450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5F5450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5F5450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5F5450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5F5450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5F5450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5F5450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5F5450"/>
    <w:rPr>
      <w:rFonts w:cs="Times New Roman"/>
    </w:rPr>
  </w:style>
  <w:style w:type="character" w:customStyle="1" w:styleId="s2">
    <w:name w:val="s2"/>
    <w:basedOn w:val="a3"/>
    <w:uiPriority w:val="99"/>
    <w:qFormat/>
    <w:rsid w:val="005F5450"/>
    <w:rPr>
      <w:rFonts w:cs="Times New Roman"/>
    </w:rPr>
  </w:style>
  <w:style w:type="paragraph" w:customStyle="1" w:styleId="p2">
    <w:name w:val="p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5F5450"/>
    <w:rPr>
      <w:rFonts w:ascii="Wingdings" w:hAnsi="Wingdings"/>
    </w:rPr>
  </w:style>
  <w:style w:type="character" w:customStyle="1" w:styleId="WW8Num4z0">
    <w:name w:val="WW8Num4z0"/>
    <w:uiPriority w:val="99"/>
    <w:qFormat/>
    <w:rsid w:val="005F5450"/>
    <w:rPr>
      <w:color w:val="auto"/>
    </w:rPr>
  </w:style>
  <w:style w:type="character" w:customStyle="1" w:styleId="WW8Num5z0">
    <w:name w:val="WW8Num5z0"/>
    <w:uiPriority w:val="99"/>
    <w:qFormat/>
    <w:rsid w:val="005F5450"/>
    <w:rPr>
      <w:b/>
      <w:sz w:val="20"/>
    </w:rPr>
  </w:style>
  <w:style w:type="character" w:customStyle="1" w:styleId="WW8Num6z0">
    <w:name w:val="WW8Num6z0"/>
    <w:uiPriority w:val="99"/>
    <w:qFormat/>
    <w:rsid w:val="005F5450"/>
    <w:rPr>
      <w:sz w:val="20"/>
    </w:rPr>
  </w:style>
  <w:style w:type="character" w:customStyle="1" w:styleId="WW8Num7z0">
    <w:name w:val="WW8Num7z0"/>
    <w:uiPriority w:val="99"/>
    <w:qFormat/>
    <w:rsid w:val="005F5450"/>
    <w:rPr>
      <w:b/>
      <w:sz w:val="20"/>
    </w:rPr>
  </w:style>
  <w:style w:type="character" w:customStyle="1" w:styleId="WW8Num9z0">
    <w:name w:val="WW8Num9z0"/>
    <w:uiPriority w:val="99"/>
    <w:qFormat/>
    <w:rsid w:val="005F5450"/>
    <w:rPr>
      <w:sz w:val="20"/>
    </w:rPr>
  </w:style>
  <w:style w:type="character" w:customStyle="1" w:styleId="WW8Num9z1">
    <w:name w:val="WW8Num9z1"/>
    <w:uiPriority w:val="99"/>
    <w:qFormat/>
    <w:rsid w:val="005F5450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5F5450"/>
  </w:style>
  <w:style w:type="character" w:customStyle="1" w:styleId="WW8Num9z3">
    <w:name w:val="WW8Num9z3"/>
    <w:uiPriority w:val="99"/>
    <w:qFormat/>
    <w:rsid w:val="005F5450"/>
  </w:style>
  <w:style w:type="character" w:customStyle="1" w:styleId="WW8Num9z4">
    <w:name w:val="WW8Num9z4"/>
    <w:uiPriority w:val="99"/>
    <w:qFormat/>
    <w:rsid w:val="005F5450"/>
  </w:style>
  <w:style w:type="character" w:customStyle="1" w:styleId="WW8Num9z5">
    <w:name w:val="WW8Num9z5"/>
    <w:uiPriority w:val="99"/>
    <w:qFormat/>
    <w:rsid w:val="005F5450"/>
  </w:style>
  <w:style w:type="character" w:customStyle="1" w:styleId="WW8Num9z6">
    <w:name w:val="WW8Num9z6"/>
    <w:uiPriority w:val="99"/>
    <w:qFormat/>
    <w:rsid w:val="005F5450"/>
  </w:style>
  <w:style w:type="character" w:customStyle="1" w:styleId="WW8Num9z7">
    <w:name w:val="WW8Num9z7"/>
    <w:uiPriority w:val="99"/>
    <w:qFormat/>
    <w:rsid w:val="005F5450"/>
  </w:style>
  <w:style w:type="character" w:customStyle="1" w:styleId="WW8Num9z8">
    <w:name w:val="WW8Num9z8"/>
    <w:uiPriority w:val="99"/>
    <w:qFormat/>
    <w:rsid w:val="005F5450"/>
  </w:style>
  <w:style w:type="character" w:customStyle="1" w:styleId="WW8Num10z0">
    <w:name w:val="WW8Num10z0"/>
    <w:uiPriority w:val="99"/>
    <w:qFormat/>
    <w:rsid w:val="005F5450"/>
    <w:rPr>
      <w:sz w:val="20"/>
    </w:rPr>
  </w:style>
  <w:style w:type="character" w:customStyle="1" w:styleId="WW8Num11z0">
    <w:name w:val="WW8Num11z0"/>
    <w:uiPriority w:val="99"/>
    <w:qFormat/>
    <w:rsid w:val="005F5450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5F5450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5F5450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5F5450"/>
    <w:rPr>
      <w:sz w:val="20"/>
    </w:rPr>
  </w:style>
  <w:style w:type="character" w:customStyle="1" w:styleId="WW8Num15z0">
    <w:name w:val="WW8Num15z0"/>
    <w:uiPriority w:val="99"/>
    <w:qFormat/>
    <w:rsid w:val="005F5450"/>
    <w:rPr>
      <w:sz w:val="20"/>
    </w:rPr>
  </w:style>
  <w:style w:type="character" w:customStyle="1" w:styleId="WW8Num17z0">
    <w:name w:val="WW8Num17z0"/>
    <w:uiPriority w:val="99"/>
    <w:qFormat/>
    <w:rsid w:val="005F5450"/>
    <w:rPr>
      <w:rFonts w:ascii="Wingdings" w:hAnsi="Wingdings"/>
    </w:rPr>
  </w:style>
  <w:style w:type="character" w:customStyle="1" w:styleId="WW8Num18z0">
    <w:name w:val="WW8Num18z0"/>
    <w:uiPriority w:val="99"/>
    <w:qFormat/>
    <w:rsid w:val="005F5450"/>
  </w:style>
  <w:style w:type="character" w:customStyle="1" w:styleId="WW8Num18z1">
    <w:name w:val="WW8Num18z1"/>
    <w:uiPriority w:val="99"/>
    <w:qFormat/>
    <w:rsid w:val="005F5450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5F5450"/>
  </w:style>
  <w:style w:type="character" w:customStyle="1" w:styleId="WW8Num18z3">
    <w:name w:val="WW8Num18z3"/>
    <w:uiPriority w:val="99"/>
    <w:qFormat/>
    <w:rsid w:val="005F5450"/>
  </w:style>
  <w:style w:type="character" w:customStyle="1" w:styleId="WW8Num18z4">
    <w:name w:val="WW8Num18z4"/>
    <w:uiPriority w:val="99"/>
    <w:qFormat/>
    <w:rsid w:val="005F5450"/>
  </w:style>
  <w:style w:type="character" w:customStyle="1" w:styleId="WW8Num18z5">
    <w:name w:val="WW8Num18z5"/>
    <w:uiPriority w:val="99"/>
    <w:qFormat/>
    <w:rsid w:val="005F5450"/>
  </w:style>
  <w:style w:type="character" w:customStyle="1" w:styleId="WW8Num18z6">
    <w:name w:val="WW8Num18z6"/>
    <w:uiPriority w:val="99"/>
    <w:qFormat/>
    <w:rsid w:val="005F5450"/>
  </w:style>
  <w:style w:type="character" w:customStyle="1" w:styleId="WW8Num18z7">
    <w:name w:val="WW8Num18z7"/>
    <w:uiPriority w:val="99"/>
    <w:qFormat/>
    <w:rsid w:val="005F5450"/>
  </w:style>
  <w:style w:type="character" w:customStyle="1" w:styleId="WW8Num18z8">
    <w:name w:val="WW8Num18z8"/>
    <w:uiPriority w:val="99"/>
    <w:qFormat/>
    <w:rsid w:val="005F5450"/>
  </w:style>
  <w:style w:type="character" w:customStyle="1" w:styleId="WW8Num19z0">
    <w:name w:val="WW8Num19z0"/>
    <w:uiPriority w:val="99"/>
    <w:qFormat/>
    <w:rsid w:val="005F5450"/>
  </w:style>
  <w:style w:type="character" w:customStyle="1" w:styleId="WW8Num19z1">
    <w:name w:val="WW8Num19z1"/>
    <w:uiPriority w:val="99"/>
    <w:qFormat/>
    <w:rsid w:val="005F5450"/>
  </w:style>
  <w:style w:type="character" w:customStyle="1" w:styleId="WW8Num19z2">
    <w:name w:val="WW8Num19z2"/>
    <w:uiPriority w:val="99"/>
    <w:qFormat/>
    <w:rsid w:val="005F5450"/>
  </w:style>
  <w:style w:type="character" w:customStyle="1" w:styleId="WW8Num19z3">
    <w:name w:val="WW8Num19z3"/>
    <w:uiPriority w:val="99"/>
    <w:qFormat/>
    <w:rsid w:val="005F5450"/>
  </w:style>
  <w:style w:type="character" w:customStyle="1" w:styleId="WW8Num19z4">
    <w:name w:val="WW8Num19z4"/>
    <w:uiPriority w:val="99"/>
    <w:qFormat/>
    <w:rsid w:val="005F5450"/>
  </w:style>
  <w:style w:type="character" w:customStyle="1" w:styleId="WW8Num19z5">
    <w:name w:val="WW8Num19z5"/>
    <w:uiPriority w:val="99"/>
    <w:qFormat/>
    <w:rsid w:val="005F5450"/>
  </w:style>
  <w:style w:type="character" w:customStyle="1" w:styleId="WW8Num19z6">
    <w:name w:val="WW8Num19z6"/>
    <w:uiPriority w:val="99"/>
    <w:qFormat/>
    <w:rsid w:val="005F5450"/>
  </w:style>
  <w:style w:type="character" w:customStyle="1" w:styleId="WW8Num19z7">
    <w:name w:val="WW8Num19z7"/>
    <w:uiPriority w:val="99"/>
    <w:qFormat/>
    <w:rsid w:val="005F5450"/>
  </w:style>
  <w:style w:type="character" w:customStyle="1" w:styleId="WW8Num19z8">
    <w:name w:val="WW8Num19z8"/>
    <w:uiPriority w:val="99"/>
    <w:qFormat/>
    <w:rsid w:val="005F5450"/>
  </w:style>
  <w:style w:type="character" w:customStyle="1" w:styleId="WW8Num4z1">
    <w:name w:val="WW8Num4z1"/>
    <w:uiPriority w:val="99"/>
    <w:qFormat/>
    <w:rsid w:val="005F5450"/>
  </w:style>
  <w:style w:type="character" w:customStyle="1" w:styleId="WW8Num4z2">
    <w:name w:val="WW8Num4z2"/>
    <w:uiPriority w:val="99"/>
    <w:qFormat/>
    <w:rsid w:val="005F5450"/>
  </w:style>
  <w:style w:type="character" w:customStyle="1" w:styleId="WW8Num4z3">
    <w:name w:val="WW8Num4z3"/>
    <w:uiPriority w:val="99"/>
    <w:qFormat/>
    <w:rsid w:val="005F5450"/>
  </w:style>
  <w:style w:type="character" w:customStyle="1" w:styleId="WW8Num4z4">
    <w:name w:val="WW8Num4z4"/>
    <w:uiPriority w:val="99"/>
    <w:qFormat/>
    <w:rsid w:val="005F5450"/>
  </w:style>
  <w:style w:type="character" w:customStyle="1" w:styleId="WW8Num4z5">
    <w:name w:val="WW8Num4z5"/>
    <w:uiPriority w:val="99"/>
    <w:qFormat/>
    <w:rsid w:val="005F5450"/>
  </w:style>
  <w:style w:type="character" w:customStyle="1" w:styleId="WW8Num4z6">
    <w:name w:val="WW8Num4z6"/>
    <w:uiPriority w:val="99"/>
    <w:qFormat/>
    <w:rsid w:val="005F5450"/>
  </w:style>
  <w:style w:type="character" w:customStyle="1" w:styleId="WW8Num4z7">
    <w:name w:val="WW8Num4z7"/>
    <w:uiPriority w:val="99"/>
    <w:qFormat/>
    <w:rsid w:val="005F5450"/>
  </w:style>
  <w:style w:type="character" w:customStyle="1" w:styleId="WW8Num4z8">
    <w:name w:val="WW8Num4z8"/>
    <w:uiPriority w:val="99"/>
    <w:qFormat/>
    <w:rsid w:val="005F5450"/>
  </w:style>
  <w:style w:type="character" w:customStyle="1" w:styleId="WW8Num5z1">
    <w:name w:val="WW8Num5z1"/>
    <w:uiPriority w:val="99"/>
    <w:qFormat/>
    <w:rsid w:val="005F5450"/>
  </w:style>
  <w:style w:type="character" w:customStyle="1" w:styleId="WW8Num5z2">
    <w:name w:val="WW8Num5z2"/>
    <w:uiPriority w:val="99"/>
    <w:qFormat/>
    <w:rsid w:val="005F5450"/>
  </w:style>
  <w:style w:type="character" w:customStyle="1" w:styleId="WW8Num5z3">
    <w:name w:val="WW8Num5z3"/>
    <w:uiPriority w:val="99"/>
    <w:qFormat/>
    <w:rsid w:val="005F5450"/>
  </w:style>
  <w:style w:type="character" w:customStyle="1" w:styleId="WW8Num5z4">
    <w:name w:val="WW8Num5z4"/>
    <w:uiPriority w:val="99"/>
    <w:qFormat/>
    <w:rsid w:val="005F5450"/>
  </w:style>
  <w:style w:type="character" w:customStyle="1" w:styleId="WW8Num5z5">
    <w:name w:val="WW8Num5z5"/>
    <w:uiPriority w:val="99"/>
    <w:qFormat/>
    <w:rsid w:val="005F5450"/>
  </w:style>
  <w:style w:type="character" w:customStyle="1" w:styleId="WW8Num5z6">
    <w:name w:val="WW8Num5z6"/>
    <w:uiPriority w:val="99"/>
    <w:qFormat/>
    <w:rsid w:val="005F5450"/>
  </w:style>
  <w:style w:type="character" w:customStyle="1" w:styleId="WW8Num5z7">
    <w:name w:val="WW8Num5z7"/>
    <w:uiPriority w:val="99"/>
    <w:qFormat/>
    <w:rsid w:val="005F5450"/>
  </w:style>
  <w:style w:type="character" w:customStyle="1" w:styleId="WW8Num5z8">
    <w:name w:val="WW8Num5z8"/>
    <w:uiPriority w:val="99"/>
    <w:qFormat/>
    <w:rsid w:val="005F5450"/>
  </w:style>
  <w:style w:type="character" w:customStyle="1" w:styleId="WW8Num6z1">
    <w:name w:val="WW8Num6z1"/>
    <w:uiPriority w:val="99"/>
    <w:qFormat/>
    <w:rsid w:val="005F5450"/>
  </w:style>
  <w:style w:type="character" w:customStyle="1" w:styleId="WW8Num6z2">
    <w:name w:val="WW8Num6z2"/>
    <w:uiPriority w:val="99"/>
    <w:qFormat/>
    <w:rsid w:val="005F5450"/>
  </w:style>
  <w:style w:type="character" w:customStyle="1" w:styleId="WW8Num6z3">
    <w:name w:val="WW8Num6z3"/>
    <w:uiPriority w:val="99"/>
    <w:qFormat/>
    <w:rsid w:val="005F5450"/>
  </w:style>
  <w:style w:type="character" w:customStyle="1" w:styleId="WW8Num6z4">
    <w:name w:val="WW8Num6z4"/>
    <w:uiPriority w:val="99"/>
    <w:qFormat/>
    <w:rsid w:val="005F5450"/>
  </w:style>
  <w:style w:type="character" w:customStyle="1" w:styleId="WW8Num6z5">
    <w:name w:val="WW8Num6z5"/>
    <w:uiPriority w:val="99"/>
    <w:qFormat/>
    <w:rsid w:val="005F5450"/>
  </w:style>
  <w:style w:type="character" w:customStyle="1" w:styleId="WW8Num6z6">
    <w:name w:val="WW8Num6z6"/>
    <w:uiPriority w:val="99"/>
    <w:qFormat/>
    <w:rsid w:val="005F5450"/>
  </w:style>
  <w:style w:type="character" w:customStyle="1" w:styleId="WW8Num6z7">
    <w:name w:val="WW8Num6z7"/>
    <w:uiPriority w:val="99"/>
    <w:qFormat/>
    <w:rsid w:val="005F5450"/>
  </w:style>
  <w:style w:type="character" w:customStyle="1" w:styleId="WW8Num6z8">
    <w:name w:val="WW8Num6z8"/>
    <w:uiPriority w:val="99"/>
    <w:qFormat/>
    <w:rsid w:val="005F5450"/>
  </w:style>
  <w:style w:type="character" w:customStyle="1" w:styleId="WW8Num7z1">
    <w:name w:val="WW8Num7z1"/>
    <w:uiPriority w:val="99"/>
    <w:qFormat/>
    <w:rsid w:val="005F5450"/>
  </w:style>
  <w:style w:type="character" w:customStyle="1" w:styleId="WW8Num7z2">
    <w:name w:val="WW8Num7z2"/>
    <w:uiPriority w:val="99"/>
    <w:qFormat/>
    <w:rsid w:val="005F5450"/>
  </w:style>
  <w:style w:type="character" w:customStyle="1" w:styleId="WW8Num7z3">
    <w:name w:val="WW8Num7z3"/>
    <w:uiPriority w:val="99"/>
    <w:qFormat/>
    <w:rsid w:val="005F5450"/>
  </w:style>
  <w:style w:type="character" w:customStyle="1" w:styleId="WW8Num7z4">
    <w:name w:val="WW8Num7z4"/>
    <w:uiPriority w:val="99"/>
    <w:qFormat/>
    <w:rsid w:val="005F5450"/>
  </w:style>
  <w:style w:type="character" w:customStyle="1" w:styleId="WW8Num7z5">
    <w:name w:val="WW8Num7z5"/>
    <w:uiPriority w:val="99"/>
    <w:qFormat/>
    <w:rsid w:val="005F5450"/>
  </w:style>
  <w:style w:type="character" w:customStyle="1" w:styleId="WW8Num7z6">
    <w:name w:val="WW8Num7z6"/>
    <w:uiPriority w:val="99"/>
    <w:qFormat/>
    <w:rsid w:val="005F5450"/>
  </w:style>
  <w:style w:type="character" w:customStyle="1" w:styleId="WW8Num7z7">
    <w:name w:val="WW8Num7z7"/>
    <w:uiPriority w:val="99"/>
    <w:qFormat/>
    <w:rsid w:val="005F5450"/>
  </w:style>
  <w:style w:type="character" w:customStyle="1" w:styleId="WW8Num7z8">
    <w:name w:val="WW8Num7z8"/>
    <w:uiPriority w:val="99"/>
    <w:qFormat/>
    <w:rsid w:val="005F5450"/>
  </w:style>
  <w:style w:type="character" w:customStyle="1" w:styleId="WW8Num8z1">
    <w:name w:val="WW8Num8z1"/>
    <w:uiPriority w:val="99"/>
    <w:qFormat/>
    <w:rsid w:val="005F5450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5F5450"/>
  </w:style>
  <w:style w:type="character" w:customStyle="1" w:styleId="WW8Num8z3">
    <w:name w:val="WW8Num8z3"/>
    <w:uiPriority w:val="99"/>
    <w:qFormat/>
    <w:rsid w:val="005F5450"/>
  </w:style>
  <w:style w:type="character" w:customStyle="1" w:styleId="WW8Num8z4">
    <w:name w:val="WW8Num8z4"/>
    <w:uiPriority w:val="99"/>
    <w:qFormat/>
    <w:rsid w:val="005F5450"/>
  </w:style>
  <w:style w:type="character" w:customStyle="1" w:styleId="WW8Num8z5">
    <w:name w:val="WW8Num8z5"/>
    <w:uiPriority w:val="99"/>
    <w:qFormat/>
    <w:rsid w:val="005F5450"/>
  </w:style>
  <w:style w:type="character" w:customStyle="1" w:styleId="WW8Num8z6">
    <w:name w:val="WW8Num8z6"/>
    <w:uiPriority w:val="99"/>
    <w:qFormat/>
    <w:rsid w:val="005F5450"/>
  </w:style>
  <w:style w:type="character" w:customStyle="1" w:styleId="WW8Num8z7">
    <w:name w:val="WW8Num8z7"/>
    <w:uiPriority w:val="99"/>
    <w:qFormat/>
    <w:rsid w:val="005F5450"/>
  </w:style>
  <w:style w:type="character" w:customStyle="1" w:styleId="WW8Num8z8">
    <w:name w:val="WW8Num8z8"/>
    <w:uiPriority w:val="99"/>
    <w:qFormat/>
    <w:rsid w:val="005F5450"/>
  </w:style>
  <w:style w:type="character" w:customStyle="1" w:styleId="WW8Num10z1">
    <w:name w:val="WW8Num10z1"/>
    <w:uiPriority w:val="99"/>
    <w:qFormat/>
    <w:rsid w:val="005F5450"/>
  </w:style>
  <w:style w:type="character" w:customStyle="1" w:styleId="WW8Num10z2">
    <w:name w:val="WW8Num10z2"/>
    <w:uiPriority w:val="99"/>
    <w:qFormat/>
    <w:rsid w:val="005F5450"/>
  </w:style>
  <w:style w:type="character" w:customStyle="1" w:styleId="WW8Num10z3">
    <w:name w:val="WW8Num10z3"/>
    <w:uiPriority w:val="99"/>
    <w:qFormat/>
    <w:rsid w:val="005F5450"/>
  </w:style>
  <w:style w:type="character" w:customStyle="1" w:styleId="WW8Num10z4">
    <w:name w:val="WW8Num10z4"/>
    <w:uiPriority w:val="99"/>
    <w:qFormat/>
    <w:rsid w:val="005F5450"/>
  </w:style>
  <w:style w:type="character" w:customStyle="1" w:styleId="WW8Num10z5">
    <w:name w:val="WW8Num10z5"/>
    <w:uiPriority w:val="99"/>
    <w:qFormat/>
    <w:rsid w:val="005F5450"/>
  </w:style>
  <w:style w:type="character" w:customStyle="1" w:styleId="WW8Num10z6">
    <w:name w:val="WW8Num10z6"/>
    <w:uiPriority w:val="99"/>
    <w:qFormat/>
    <w:rsid w:val="005F5450"/>
  </w:style>
  <w:style w:type="character" w:customStyle="1" w:styleId="WW8Num10z7">
    <w:name w:val="WW8Num10z7"/>
    <w:uiPriority w:val="99"/>
    <w:qFormat/>
    <w:rsid w:val="005F5450"/>
  </w:style>
  <w:style w:type="character" w:customStyle="1" w:styleId="WW8Num10z8">
    <w:name w:val="WW8Num10z8"/>
    <w:uiPriority w:val="99"/>
    <w:qFormat/>
    <w:rsid w:val="005F5450"/>
  </w:style>
  <w:style w:type="character" w:customStyle="1" w:styleId="WW8Num11z1">
    <w:name w:val="WW8Num11z1"/>
    <w:uiPriority w:val="99"/>
    <w:qFormat/>
    <w:rsid w:val="005F5450"/>
    <w:rPr>
      <w:sz w:val="20"/>
    </w:rPr>
  </w:style>
  <w:style w:type="character" w:customStyle="1" w:styleId="WW8Num11z2">
    <w:name w:val="WW8Num11z2"/>
    <w:uiPriority w:val="99"/>
    <w:qFormat/>
    <w:rsid w:val="005F5450"/>
  </w:style>
  <w:style w:type="character" w:customStyle="1" w:styleId="WW8Num11z3">
    <w:name w:val="WW8Num11z3"/>
    <w:uiPriority w:val="99"/>
    <w:qFormat/>
    <w:rsid w:val="005F5450"/>
  </w:style>
  <w:style w:type="character" w:customStyle="1" w:styleId="WW8Num11z4">
    <w:name w:val="WW8Num11z4"/>
    <w:uiPriority w:val="99"/>
    <w:qFormat/>
    <w:rsid w:val="005F5450"/>
  </w:style>
  <w:style w:type="character" w:customStyle="1" w:styleId="WW8Num11z5">
    <w:name w:val="WW8Num11z5"/>
    <w:uiPriority w:val="99"/>
    <w:qFormat/>
    <w:rsid w:val="005F5450"/>
  </w:style>
  <w:style w:type="character" w:customStyle="1" w:styleId="WW8Num11z6">
    <w:name w:val="WW8Num11z6"/>
    <w:uiPriority w:val="99"/>
    <w:qFormat/>
    <w:rsid w:val="005F5450"/>
  </w:style>
  <w:style w:type="character" w:customStyle="1" w:styleId="WW8Num11z7">
    <w:name w:val="WW8Num11z7"/>
    <w:uiPriority w:val="99"/>
    <w:qFormat/>
    <w:rsid w:val="005F5450"/>
  </w:style>
  <w:style w:type="character" w:customStyle="1" w:styleId="WW8Num11z8">
    <w:name w:val="WW8Num11z8"/>
    <w:uiPriority w:val="99"/>
    <w:qFormat/>
    <w:rsid w:val="005F5450"/>
  </w:style>
  <w:style w:type="character" w:customStyle="1" w:styleId="WW8Num12z2">
    <w:name w:val="WW8Num12z2"/>
    <w:uiPriority w:val="99"/>
    <w:qFormat/>
    <w:rsid w:val="005F5450"/>
    <w:rPr>
      <w:rFonts w:ascii="Wingdings" w:hAnsi="Wingdings"/>
    </w:rPr>
  </w:style>
  <w:style w:type="character" w:customStyle="1" w:styleId="WW8Num12z3">
    <w:name w:val="WW8Num12z3"/>
    <w:uiPriority w:val="99"/>
    <w:qFormat/>
    <w:rsid w:val="005F5450"/>
    <w:rPr>
      <w:rFonts w:ascii="Symbol" w:hAnsi="Symbol"/>
    </w:rPr>
  </w:style>
  <w:style w:type="character" w:customStyle="1" w:styleId="WW8Num12z4">
    <w:name w:val="WW8Num12z4"/>
    <w:uiPriority w:val="99"/>
    <w:qFormat/>
    <w:rsid w:val="005F5450"/>
    <w:rPr>
      <w:rFonts w:ascii="Courier New" w:hAnsi="Courier New"/>
    </w:rPr>
  </w:style>
  <w:style w:type="character" w:customStyle="1" w:styleId="WW8Num13z1">
    <w:name w:val="WW8Num13z1"/>
    <w:uiPriority w:val="99"/>
    <w:qFormat/>
    <w:rsid w:val="005F5450"/>
  </w:style>
  <w:style w:type="character" w:customStyle="1" w:styleId="WW8Num13z2">
    <w:name w:val="WW8Num13z2"/>
    <w:uiPriority w:val="99"/>
    <w:qFormat/>
    <w:rsid w:val="005F5450"/>
  </w:style>
  <w:style w:type="character" w:customStyle="1" w:styleId="WW8Num13z3">
    <w:name w:val="WW8Num13z3"/>
    <w:uiPriority w:val="99"/>
    <w:qFormat/>
    <w:rsid w:val="005F5450"/>
  </w:style>
  <w:style w:type="character" w:customStyle="1" w:styleId="WW8Num13z4">
    <w:name w:val="WW8Num13z4"/>
    <w:uiPriority w:val="99"/>
    <w:qFormat/>
    <w:rsid w:val="005F5450"/>
  </w:style>
  <w:style w:type="character" w:customStyle="1" w:styleId="WW8Num13z5">
    <w:name w:val="WW8Num13z5"/>
    <w:uiPriority w:val="99"/>
    <w:qFormat/>
    <w:rsid w:val="005F5450"/>
  </w:style>
  <w:style w:type="character" w:customStyle="1" w:styleId="WW8Num13z6">
    <w:name w:val="WW8Num13z6"/>
    <w:uiPriority w:val="99"/>
    <w:qFormat/>
    <w:rsid w:val="005F5450"/>
  </w:style>
  <w:style w:type="character" w:customStyle="1" w:styleId="WW8Num13z7">
    <w:name w:val="WW8Num13z7"/>
    <w:uiPriority w:val="99"/>
    <w:qFormat/>
    <w:rsid w:val="005F5450"/>
  </w:style>
  <w:style w:type="character" w:customStyle="1" w:styleId="WW8Num13z8">
    <w:name w:val="WW8Num13z8"/>
    <w:uiPriority w:val="99"/>
    <w:qFormat/>
    <w:rsid w:val="005F5450"/>
  </w:style>
  <w:style w:type="character" w:customStyle="1" w:styleId="WW8Num14z1">
    <w:name w:val="WW8Num14z1"/>
    <w:uiPriority w:val="99"/>
    <w:qFormat/>
    <w:rsid w:val="005F5450"/>
  </w:style>
  <w:style w:type="character" w:customStyle="1" w:styleId="WW8Num14z2">
    <w:name w:val="WW8Num14z2"/>
    <w:uiPriority w:val="99"/>
    <w:qFormat/>
    <w:rsid w:val="005F5450"/>
  </w:style>
  <w:style w:type="character" w:customStyle="1" w:styleId="WW8Num14z3">
    <w:name w:val="WW8Num14z3"/>
    <w:uiPriority w:val="99"/>
    <w:qFormat/>
    <w:rsid w:val="005F5450"/>
  </w:style>
  <w:style w:type="character" w:customStyle="1" w:styleId="WW8Num14z4">
    <w:name w:val="WW8Num14z4"/>
    <w:uiPriority w:val="99"/>
    <w:qFormat/>
    <w:rsid w:val="005F5450"/>
  </w:style>
  <w:style w:type="character" w:customStyle="1" w:styleId="WW8Num14z5">
    <w:name w:val="WW8Num14z5"/>
    <w:uiPriority w:val="99"/>
    <w:qFormat/>
    <w:rsid w:val="005F5450"/>
  </w:style>
  <w:style w:type="character" w:customStyle="1" w:styleId="WW8Num14z6">
    <w:name w:val="WW8Num14z6"/>
    <w:uiPriority w:val="99"/>
    <w:qFormat/>
    <w:rsid w:val="005F5450"/>
  </w:style>
  <w:style w:type="character" w:customStyle="1" w:styleId="WW8Num14z7">
    <w:name w:val="WW8Num14z7"/>
    <w:uiPriority w:val="99"/>
    <w:qFormat/>
    <w:rsid w:val="005F5450"/>
  </w:style>
  <w:style w:type="character" w:customStyle="1" w:styleId="WW8Num14z8">
    <w:name w:val="WW8Num14z8"/>
    <w:uiPriority w:val="99"/>
    <w:qFormat/>
    <w:rsid w:val="005F5450"/>
  </w:style>
  <w:style w:type="character" w:customStyle="1" w:styleId="WW8Num15z1">
    <w:name w:val="WW8Num15z1"/>
    <w:uiPriority w:val="99"/>
    <w:qFormat/>
    <w:rsid w:val="005F5450"/>
  </w:style>
  <w:style w:type="character" w:customStyle="1" w:styleId="WW8Num15z2">
    <w:name w:val="WW8Num15z2"/>
    <w:uiPriority w:val="99"/>
    <w:qFormat/>
    <w:rsid w:val="005F5450"/>
  </w:style>
  <w:style w:type="character" w:customStyle="1" w:styleId="WW8Num15z3">
    <w:name w:val="WW8Num15z3"/>
    <w:uiPriority w:val="99"/>
    <w:qFormat/>
    <w:rsid w:val="005F5450"/>
  </w:style>
  <w:style w:type="character" w:customStyle="1" w:styleId="WW8Num15z4">
    <w:name w:val="WW8Num15z4"/>
    <w:uiPriority w:val="99"/>
    <w:qFormat/>
    <w:rsid w:val="005F5450"/>
  </w:style>
  <w:style w:type="character" w:customStyle="1" w:styleId="WW8Num15z5">
    <w:name w:val="WW8Num15z5"/>
    <w:uiPriority w:val="99"/>
    <w:qFormat/>
    <w:rsid w:val="005F5450"/>
  </w:style>
  <w:style w:type="character" w:customStyle="1" w:styleId="WW8Num15z6">
    <w:name w:val="WW8Num15z6"/>
    <w:uiPriority w:val="99"/>
    <w:qFormat/>
    <w:rsid w:val="005F5450"/>
  </w:style>
  <w:style w:type="character" w:customStyle="1" w:styleId="WW8Num15z7">
    <w:name w:val="WW8Num15z7"/>
    <w:uiPriority w:val="99"/>
    <w:qFormat/>
    <w:rsid w:val="005F5450"/>
  </w:style>
  <w:style w:type="character" w:customStyle="1" w:styleId="WW8Num15z8">
    <w:name w:val="WW8Num15z8"/>
    <w:uiPriority w:val="99"/>
    <w:qFormat/>
    <w:rsid w:val="005F5450"/>
  </w:style>
  <w:style w:type="character" w:customStyle="1" w:styleId="WW8Num16z1">
    <w:name w:val="WW8Num16z1"/>
    <w:uiPriority w:val="99"/>
    <w:qFormat/>
    <w:rsid w:val="005F5450"/>
  </w:style>
  <w:style w:type="character" w:customStyle="1" w:styleId="WW8Num16z2">
    <w:name w:val="WW8Num16z2"/>
    <w:uiPriority w:val="99"/>
    <w:qFormat/>
    <w:rsid w:val="005F5450"/>
  </w:style>
  <w:style w:type="character" w:customStyle="1" w:styleId="WW8Num16z3">
    <w:name w:val="WW8Num16z3"/>
    <w:uiPriority w:val="99"/>
    <w:qFormat/>
    <w:rsid w:val="005F5450"/>
  </w:style>
  <w:style w:type="character" w:customStyle="1" w:styleId="WW8Num16z4">
    <w:name w:val="WW8Num16z4"/>
    <w:uiPriority w:val="99"/>
    <w:qFormat/>
    <w:rsid w:val="005F5450"/>
  </w:style>
  <w:style w:type="character" w:customStyle="1" w:styleId="WW8Num16z5">
    <w:name w:val="WW8Num16z5"/>
    <w:uiPriority w:val="99"/>
    <w:qFormat/>
    <w:rsid w:val="005F5450"/>
  </w:style>
  <w:style w:type="character" w:customStyle="1" w:styleId="WW8Num16z6">
    <w:name w:val="WW8Num16z6"/>
    <w:uiPriority w:val="99"/>
    <w:qFormat/>
    <w:rsid w:val="005F5450"/>
  </w:style>
  <w:style w:type="character" w:customStyle="1" w:styleId="WW8Num16z7">
    <w:name w:val="WW8Num16z7"/>
    <w:uiPriority w:val="99"/>
    <w:qFormat/>
    <w:rsid w:val="005F5450"/>
  </w:style>
  <w:style w:type="character" w:customStyle="1" w:styleId="WW8Num16z8">
    <w:name w:val="WW8Num16z8"/>
    <w:uiPriority w:val="99"/>
    <w:qFormat/>
    <w:rsid w:val="005F5450"/>
  </w:style>
  <w:style w:type="character" w:customStyle="1" w:styleId="affffffff1">
    <w:name w:val="Символ нумерации"/>
    <w:uiPriority w:val="99"/>
    <w:qFormat/>
    <w:rsid w:val="005F5450"/>
  </w:style>
  <w:style w:type="paragraph" w:customStyle="1" w:styleId="1ffff3">
    <w:name w:val="Название1"/>
    <w:basedOn w:val="a2"/>
    <w:uiPriority w:val="99"/>
    <w:qFormat/>
    <w:rsid w:val="005F5450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5F5450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5F5450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5F5450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5F5450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5F5450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5F5450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5F5450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5F5450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5F5450"/>
    <w:rPr>
      <w:sz w:val="24"/>
    </w:rPr>
  </w:style>
  <w:style w:type="character" w:customStyle="1" w:styleId="501">
    <w:name w:val="Знак Знак501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5F5450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5F5450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5F5450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5F5450"/>
    <w:rPr>
      <w:rFonts w:cs="Times New Roman"/>
    </w:rPr>
  </w:style>
  <w:style w:type="character" w:customStyle="1" w:styleId="Heading12">
    <w:name w:val="Heading 12 Знак Знак"/>
    <w:uiPriority w:val="99"/>
    <w:qFormat/>
    <w:rsid w:val="005F5450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5F5450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5F5450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5F5450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5F5450"/>
    <w:rPr>
      <w:lang w:eastAsia="en-US"/>
    </w:rPr>
  </w:style>
  <w:style w:type="character" w:customStyle="1" w:styleId="225">
    <w:name w:val="Заголовок 2 Знак2"/>
    <w:uiPriority w:val="99"/>
    <w:qFormat/>
    <w:rsid w:val="005F5450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5F5450"/>
    <w:rPr>
      <w:sz w:val="24"/>
    </w:rPr>
  </w:style>
  <w:style w:type="paragraph" w:customStyle="1" w:styleId="paragraf2">
    <w:name w:val="paragraf2"/>
    <w:basedOn w:val="a2"/>
    <w:uiPriority w:val="99"/>
    <w:qFormat/>
    <w:rsid w:val="005F5450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5F5450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5F5450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5F5450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5F5450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5F5450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5F5450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5F5450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5F5450"/>
    <w:rPr>
      <w:color w:val="auto"/>
    </w:rPr>
  </w:style>
  <w:style w:type="paragraph" w:customStyle="1" w:styleId="affffffff3">
    <w:name w:val="Обычный.Нормальный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5F5450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5F5450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5F5450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5F5450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5F5450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5F5450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5F5450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5F5450"/>
    <w:rPr>
      <w:i/>
    </w:rPr>
  </w:style>
  <w:style w:type="character" w:customStyle="1" w:styleId="font2">
    <w:name w:val="font2"/>
    <w:uiPriority w:val="99"/>
    <w:qFormat/>
    <w:rsid w:val="005F5450"/>
  </w:style>
  <w:style w:type="character" w:customStyle="1" w:styleId="keyworddef1">
    <w:name w:val="keyword_def1"/>
    <w:uiPriority w:val="99"/>
    <w:qFormat/>
    <w:rsid w:val="005F5450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5F5450"/>
    <w:rPr>
      <w:b/>
    </w:rPr>
  </w:style>
  <w:style w:type="paragraph" w:customStyle="1" w:styleId="affffffff5">
    <w:name w:val="Текст документа"/>
    <w:basedOn w:val="a2"/>
    <w:uiPriority w:val="99"/>
    <w:qFormat/>
    <w:rsid w:val="005F5450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5F5450"/>
    <w:rPr>
      <w:i/>
    </w:rPr>
  </w:style>
  <w:style w:type="paragraph" w:customStyle="1" w:styleId="Style164">
    <w:name w:val="Style16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5F5450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5F5450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5F5450"/>
    <w:rPr>
      <w:i/>
    </w:rPr>
  </w:style>
  <w:style w:type="paragraph" w:customStyle="1" w:styleId="68">
    <w:name w:val="Обычный (веб)6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5F5450"/>
  </w:style>
  <w:style w:type="character" w:customStyle="1" w:styleId="pav31">
    <w:name w:val="pav31"/>
    <w:uiPriority w:val="99"/>
    <w:qFormat/>
    <w:rsid w:val="005F5450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5F5450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5F5450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5F5450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5F5450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5F5450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5F5450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5F5450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5F5450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5F5450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5F5450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5F5450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5F5450"/>
  </w:style>
  <w:style w:type="character" w:customStyle="1" w:styleId="fontstyle160">
    <w:name w:val="fontstyle16"/>
    <w:uiPriority w:val="99"/>
    <w:qFormat/>
    <w:rsid w:val="005F5450"/>
  </w:style>
  <w:style w:type="character" w:customStyle="1" w:styleId="noprint">
    <w:name w:val="noprint"/>
    <w:uiPriority w:val="99"/>
    <w:qFormat/>
    <w:rsid w:val="005F5450"/>
  </w:style>
  <w:style w:type="paragraph" w:customStyle="1" w:styleId="center">
    <w:name w:val="cent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5F5450"/>
  </w:style>
  <w:style w:type="character" w:customStyle="1" w:styleId="Typewriter">
    <w:name w:val="Typewriter"/>
    <w:uiPriority w:val="99"/>
    <w:qFormat/>
    <w:rsid w:val="005F5450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5F5450"/>
  </w:style>
  <w:style w:type="character" w:customStyle="1" w:styleId="texample">
    <w:name w:val="texample"/>
    <w:uiPriority w:val="99"/>
    <w:qFormat/>
    <w:rsid w:val="005F5450"/>
  </w:style>
  <w:style w:type="character" w:customStyle="1" w:styleId="sentence">
    <w:name w:val="sentence"/>
    <w:uiPriority w:val="99"/>
    <w:qFormat/>
    <w:rsid w:val="005F5450"/>
  </w:style>
  <w:style w:type="character" w:customStyle="1" w:styleId="input">
    <w:name w:val="input"/>
    <w:uiPriority w:val="99"/>
    <w:qFormat/>
    <w:rsid w:val="005F5450"/>
  </w:style>
  <w:style w:type="character" w:customStyle="1" w:styleId="xmlemitalic">
    <w:name w:val="xml_em_italic"/>
    <w:uiPriority w:val="99"/>
    <w:qFormat/>
    <w:rsid w:val="005F5450"/>
  </w:style>
  <w:style w:type="character" w:customStyle="1" w:styleId="serp-urlitem">
    <w:name w:val="serp-url__item"/>
    <w:uiPriority w:val="99"/>
    <w:qFormat/>
    <w:rsid w:val="005F5450"/>
  </w:style>
  <w:style w:type="character" w:customStyle="1" w:styleId="1ffff9">
    <w:name w:val="Гиперссылка1"/>
    <w:uiPriority w:val="99"/>
    <w:qFormat/>
    <w:rsid w:val="005F5450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5F5450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5F5450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5F5450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5F5450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5F5450"/>
  </w:style>
  <w:style w:type="character" w:customStyle="1" w:styleId="zagl">
    <w:name w:val="zagl"/>
    <w:uiPriority w:val="99"/>
    <w:qFormat/>
    <w:rsid w:val="005F5450"/>
  </w:style>
  <w:style w:type="character" w:customStyle="1" w:styleId="FontStyle135">
    <w:name w:val="Font Style135"/>
    <w:uiPriority w:val="99"/>
    <w:qFormat/>
    <w:rsid w:val="005F5450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5F5450"/>
    <w:rPr>
      <w:vanish/>
    </w:rPr>
  </w:style>
  <w:style w:type="character" w:customStyle="1" w:styleId="butback">
    <w:name w:val="butback"/>
    <w:uiPriority w:val="99"/>
    <w:qFormat/>
    <w:rsid w:val="005F5450"/>
  </w:style>
  <w:style w:type="character" w:customStyle="1" w:styleId="3f8">
    <w:name w:val="Основной текст Знак Знак3"/>
    <w:uiPriority w:val="99"/>
    <w:locked/>
    <w:rsid w:val="005F5450"/>
    <w:rPr>
      <w:sz w:val="24"/>
      <w:lang w:val="ru-RU" w:eastAsia="ru-RU"/>
    </w:rPr>
  </w:style>
  <w:style w:type="character" w:customStyle="1" w:styleId="a30">
    <w:name w:val="a3"/>
    <w:uiPriority w:val="99"/>
    <w:qFormat/>
    <w:rsid w:val="005F5450"/>
  </w:style>
  <w:style w:type="character" w:customStyle="1" w:styleId="formula">
    <w:name w:val="formula"/>
    <w:uiPriority w:val="99"/>
    <w:qFormat/>
    <w:rsid w:val="005F5450"/>
  </w:style>
  <w:style w:type="character" w:customStyle="1" w:styleId="style170">
    <w:name w:val="style17"/>
    <w:uiPriority w:val="99"/>
    <w:qFormat/>
    <w:rsid w:val="005F5450"/>
  </w:style>
  <w:style w:type="character" w:customStyle="1" w:styleId="texhtml">
    <w:name w:val="texhtml"/>
    <w:uiPriority w:val="99"/>
    <w:qFormat/>
    <w:rsid w:val="005F5450"/>
  </w:style>
  <w:style w:type="character" w:customStyle="1" w:styleId="style230">
    <w:name w:val="style23"/>
    <w:uiPriority w:val="99"/>
    <w:qFormat/>
    <w:rsid w:val="005F5450"/>
  </w:style>
  <w:style w:type="character" w:customStyle="1" w:styleId="BodyTextChar1">
    <w:name w:val="Body Text Char1"/>
    <w:uiPriority w:val="99"/>
    <w:qFormat/>
    <w:locked/>
    <w:rsid w:val="005F5450"/>
    <w:rPr>
      <w:sz w:val="24"/>
      <w:lang w:eastAsia="ru-RU"/>
    </w:rPr>
  </w:style>
  <w:style w:type="character" w:customStyle="1" w:styleId="FontStyle29">
    <w:name w:val="Font Style29"/>
    <w:uiPriority w:val="99"/>
    <w:qFormat/>
    <w:rsid w:val="005F5450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5F5450"/>
  </w:style>
  <w:style w:type="character" w:customStyle="1" w:styleId="answer-source">
    <w:name w:val="answer-source"/>
    <w:uiPriority w:val="99"/>
    <w:qFormat/>
    <w:rsid w:val="005F5450"/>
  </w:style>
  <w:style w:type="character" w:customStyle="1" w:styleId="reftag">
    <w:name w:val="reftag"/>
    <w:uiPriority w:val="99"/>
    <w:qFormat/>
    <w:rsid w:val="005F5450"/>
  </w:style>
  <w:style w:type="character" w:customStyle="1" w:styleId="tgc">
    <w:name w:val="_tgc"/>
    <w:uiPriority w:val="99"/>
    <w:qFormat/>
    <w:rsid w:val="005F5450"/>
  </w:style>
  <w:style w:type="paragraph" w:customStyle="1" w:styleId="Style134">
    <w:name w:val="Style13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5F5450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5F5450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5F5450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5F5450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5F5450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5F5450"/>
  </w:style>
  <w:style w:type="character" w:customStyle="1" w:styleId="s13">
    <w:name w:val="s13"/>
    <w:uiPriority w:val="99"/>
    <w:qFormat/>
    <w:rsid w:val="005F5450"/>
  </w:style>
  <w:style w:type="paragraph" w:customStyle="1" w:styleId="p29">
    <w:name w:val="p29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5F5450"/>
  </w:style>
  <w:style w:type="character" w:customStyle="1" w:styleId="s15">
    <w:name w:val="s15"/>
    <w:uiPriority w:val="99"/>
    <w:qFormat/>
    <w:rsid w:val="005F5450"/>
  </w:style>
  <w:style w:type="paragraph" w:customStyle="1" w:styleId="p33">
    <w:name w:val="p3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5F5450"/>
  </w:style>
  <w:style w:type="paragraph" w:customStyle="1" w:styleId="p25">
    <w:name w:val="p2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5F5450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5F5450"/>
    <w:rPr>
      <w:sz w:val="24"/>
    </w:rPr>
  </w:style>
  <w:style w:type="character" w:customStyle="1" w:styleId="1ffffb">
    <w:name w:val="Красная строка Знак1"/>
    <w:uiPriority w:val="99"/>
    <w:qFormat/>
    <w:rsid w:val="005F5450"/>
    <w:rPr>
      <w:sz w:val="24"/>
    </w:rPr>
  </w:style>
  <w:style w:type="character" w:customStyle="1" w:styleId="2610">
    <w:name w:val="Знак Знак261"/>
    <w:uiPriority w:val="99"/>
    <w:qFormat/>
    <w:rsid w:val="005F5450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5F5450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5F5450"/>
    <w:rPr>
      <w:rFonts w:cs="Times New Roman"/>
    </w:rPr>
  </w:style>
  <w:style w:type="character" w:customStyle="1" w:styleId="2112">
    <w:name w:val="Цитата 2 Знак11"/>
    <w:uiPriority w:val="99"/>
    <w:qFormat/>
    <w:rsid w:val="005F5450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5F5450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5F5450"/>
    <w:rPr>
      <w:sz w:val="24"/>
    </w:rPr>
  </w:style>
  <w:style w:type="character" w:customStyle="1" w:styleId="613">
    <w:name w:val="Знак6 Знак Знак1"/>
    <w:uiPriority w:val="99"/>
    <w:qFormat/>
    <w:rsid w:val="005F5450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5F5450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5F5450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5F5450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5F5450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5F5450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5F5450"/>
    <w:rPr>
      <w:rFonts w:cs="Times New Roman"/>
    </w:rPr>
  </w:style>
  <w:style w:type="paragraph" w:customStyle="1" w:styleId="p21">
    <w:name w:val="p2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5F5450"/>
    <w:rPr>
      <w:color w:val="2C437A"/>
      <w:u w:val="none"/>
    </w:rPr>
  </w:style>
  <w:style w:type="character" w:customStyle="1" w:styleId="700">
    <w:name w:val="Знак Знак70"/>
    <w:uiPriority w:val="99"/>
    <w:qFormat/>
    <w:rsid w:val="005F5450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5F5450"/>
    <w:rPr>
      <w:b/>
      <w:sz w:val="28"/>
    </w:rPr>
  </w:style>
  <w:style w:type="character" w:customStyle="1" w:styleId="680">
    <w:name w:val="Знак Знак68"/>
    <w:uiPriority w:val="99"/>
    <w:qFormat/>
    <w:rsid w:val="005F5450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5F5450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5F5450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5F5450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5F5450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5F5450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5F5450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5F5450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5F5450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5F5450"/>
    <w:rPr>
      <w:shd w:val="clear" w:color="auto" w:fill="FFFFFF"/>
    </w:rPr>
  </w:style>
  <w:style w:type="paragraph" w:customStyle="1" w:styleId="WW-Normal">
    <w:name w:val="WW-Normal"/>
    <w:uiPriority w:val="99"/>
    <w:qFormat/>
    <w:rsid w:val="005F5450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5F5450"/>
    <w:rPr>
      <w:color w:val="000000"/>
      <w:sz w:val="20"/>
    </w:rPr>
  </w:style>
  <w:style w:type="character" w:customStyle="1" w:styleId="A31">
    <w:name w:val="A3"/>
    <w:uiPriority w:val="99"/>
    <w:qFormat/>
    <w:rsid w:val="005F5450"/>
    <w:rPr>
      <w:b/>
      <w:color w:val="000000"/>
      <w:sz w:val="30"/>
    </w:rPr>
  </w:style>
  <w:style w:type="character" w:customStyle="1" w:styleId="para6">
    <w:name w:val="para6"/>
    <w:uiPriority w:val="99"/>
    <w:qFormat/>
    <w:rsid w:val="005F5450"/>
  </w:style>
  <w:style w:type="character" w:customStyle="1" w:styleId="affffffff9">
    <w:name w:val="Абзац списка Знак"/>
    <w:link w:val="5a"/>
    <w:uiPriority w:val="34"/>
    <w:qFormat/>
    <w:locked/>
    <w:rsid w:val="005F5450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5F5450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5F5450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5F5450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5F5450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5F5450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5F5450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5F5450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5F5450"/>
    <w:rPr>
      <w:color w:val="808080"/>
    </w:rPr>
  </w:style>
  <w:style w:type="paragraph" w:customStyle="1" w:styleId="small">
    <w:name w:val="small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5F5450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5F5450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5F5450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5F5450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5F5450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5F5450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5F5450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5F5450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5F5450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5F5450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5F5450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5F5450"/>
  </w:style>
  <w:style w:type="paragraph" w:customStyle="1" w:styleId="affffffffc">
    <w:name w:val="_Обычный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5F5450"/>
  </w:style>
  <w:style w:type="paragraph" w:customStyle="1" w:styleId="1270">
    <w:name w:val="Стиль по ширине Первая строка:  127 см"/>
    <w:basedOn w:val="a2"/>
    <w:uiPriority w:val="99"/>
    <w:qFormat/>
    <w:rsid w:val="005F5450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5F5450"/>
    <w:rPr>
      <w:rFonts w:cs="Times New Roman"/>
    </w:rPr>
  </w:style>
  <w:style w:type="character" w:customStyle="1" w:styleId="hl">
    <w:name w:val="hl"/>
    <w:uiPriority w:val="99"/>
    <w:qFormat/>
    <w:rsid w:val="005F5450"/>
  </w:style>
  <w:style w:type="paragraph" w:customStyle="1" w:styleId="book">
    <w:name w:val="book"/>
    <w:basedOn w:val="a2"/>
    <w:uiPriority w:val="99"/>
    <w:qFormat/>
    <w:rsid w:val="005F5450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5F5450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5F5450"/>
  </w:style>
  <w:style w:type="paragraph" w:customStyle="1" w:styleId="12a">
    <w:name w:val="стиль12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5F5450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5F5450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5F5450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5F5450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5F5450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5F5450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5F5450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5F5450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5F5450"/>
    <w:rPr>
      <w:rFonts w:ascii="Wingdings" w:hAnsi="Wingdings"/>
    </w:rPr>
  </w:style>
  <w:style w:type="character" w:customStyle="1" w:styleId="WW8Num3z2">
    <w:name w:val="WW8Num3z2"/>
    <w:uiPriority w:val="99"/>
    <w:qFormat/>
    <w:rsid w:val="005F5450"/>
    <w:rPr>
      <w:rFonts w:ascii="Wingdings" w:hAnsi="Wingdings"/>
    </w:rPr>
  </w:style>
  <w:style w:type="character" w:customStyle="1" w:styleId="WW8Num3z3">
    <w:name w:val="WW8Num3z3"/>
    <w:uiPriority w:val="99"/>
    <w:qFormat/>
    <w:rsid w:val="005F5450"/>
    <w:rPr>
      <w:rFonts w:ascii="Symbol" w:hAnsi="Symbol"/>
    </w:rPr>
  </w:style>
  <w:style w:type="character" w:customStyle="1" w:styleId="WW8Num12z1">
    <w:name w:val="WW8Num12z1"/>
    <w:uiPriority w:val="99"/>
    <w:qFormat/>
    <w:rsid w:val="005F5450"/>
    <w:rPr>
      <w:b/>
    </w:rPr>
  </w:style>
  <w:style w:type="character" w:customStyle="1" w:styleId="WW8Num12z5">
    <w:name w:val="WW8Num12z5"/>
    <w:uiPriority w:val="99"/>
    <w:qFormat/>
    <w:rsid w:val="005F5450"/>
  </w:style>
  <w:style w:type="character" w:customStyle="1" w:styleId="WW8Num12z6">
    <w:name w:val="WW8Num12z6"/>
    <w:uiPriority w:val="99"/>
    <w:qFormat/>
    <w:rsid w:val="005F5450"/>
  </w:style>
  <w:style w:type="character" w:customStyle="1" w:styleId="WW8Num12z7">
    <w:name w:val="WW8Num12z7"/>
    <w:uiPriority w:val="99"/>
    <w:qFormat/>
    <w:rsid w:val="005F5450"/>
  </w:style>
  <w:style w:type="character" w:customStyle="1" w:styleId="WW8Num12z8">
    <w:name w:val="WW8Num12z8"/>
    <w:uiPriority w:val="99"/>
    <w:qFormat/>
    <w:rsid w:val="005F5450"/>
  </w:style>
  <w:style w:type="character" w:customStyle="1" w:styleId="WW8Num17z2">
    <w:name w:val="WW8Num17z2"/>
    <w:uiPriority w:val="99"/>
    <w:qFormat/>
    <w:rsid w:val="005F5450"/>
  </w:style>
  <w:style w:type="character" w:customStyle="1" w:styleId="WW8Num17z3">
    <w:name w:val="WW8Num17z3"/>
    <w:uiPriority w:val="99"/>
    <w:qFormat/>
    <w:rsid w:val="005F5450"/>
  </w:style>
  <w:style w:type="character" w:customStyle="1" w:styleId="WW8Num17z4">
    <w:name w:val="WW8Num17z4"/>
    <w:uiPriority w:val="99"/>
    <w:qFormat/>
    <w:rsid w:val="005F5450"/>
  </w:style>
  <w:style w:type="character" w:customStyle="1" w:styleId="WW8Num17z5">
    <w:name w:val="WW8Num17z5"/>
    <w:uiPriority w:val="99"/>
    <w:qFormat/>
    <w:rsid w:val="005F5450"/>
  </w:style>
  <w:style w:type="character" w:customStyle="1" w:styleId="WW8Num17z6">
    <w:name w:val="WW8Num17z6"/>
    <w:uiPriority w:val="99"/>
    <w:qFormat/>
    <w:rsid w:val="005F5450"/>
  </w:style>
  <w:style w:type="character" w:customStyle="1" w:styleId="WW8Num17z7">
    <w:name w:val="WW8Num17z7"/>
    <w:uiPriority w:val="99"/>
    <w:qFormat/>
    <w:rsid w:val="005F5450"/>
  </w:style>
  <w:style w:type="character" w:customStyle="1" w:styleId="WW8Num17z8">
    <w:name w:val="WW8Num17z8"/>
    <w:uiPriority w:val="99"/>
    <w:qFormat/>
    <w:rsid w:val="005F5450"/>
  </w:style>
  <w:style w:type="character" w:customStyle="1" w:styleId="WW8Num20z0">
    <w:name w:val="WW8Num20z0"/>
    <w:uiPriority w:val="99"/>
    <w:qFormat/>
    <w:rsid w:val="005F5450"/>
  </w:style>
  <w:style w:type="character" w:customStyle="1" w:styleId="WW8Num21z0">
    <w:name w:val="WW8Num21z0"/>
    <w:uiPriority w:val="99"/>
    <w:qFormat/>
    <w:rsid w:val="005F5450"/>
  </w:style>
  <w:style w:type="character" w:customStyle="1" w:styleId="WW8Num21z1">
    <w:name w:val="WW8Num21z1"/>
    <w:uiPriority w:val="99"/>
    <w:qFormat/>
    <w:rsid w:val="005F5450"/>
  </w:style>
  <w:style w:type="character" w:customStyle="1" w:styleId="WW8Num21z2">
    <w:name w:val="WW8Num21z2"/>
    <w:uiPriority w:val="99"/>
    <w:qFormat/>
    <w:rsid w:val="005F5450"/>
  </w:style>
  <w:style w:type="character" w:customStyle="1" w:styleId="WW8Num21z3">
    <w:name w:val="WW8Num21z3"/>
    <w:uiPriority w:val="99"/>
    <w:qFormat/>
    <w:rsid w:val="005F5450"/>
  </w:style>
  <w:style w:type="character" w:customStyle="1" w:styleId="WW8Num21z4">
    <w:name w:val="WW8Num21z4"/>
    <w:uiPriority w:val="99"/>
    <w:qFormat/>
    <w:rsid w:val="005F5450"/>
  </w:style>
  <w:style w:type="character" w:customStyle="1" w:styleId="WW8Num21z5">
    <w:name w:val="WW8Num21z5"/>
    <w:uiPriority w:val="99"/>
    <w:qFormat/>
    <w:rsid w:val="005F5450"/>
  </w:style>
  <w:style w:type="character" w:customStyle="1" w:styleId="WW8Num21z6">
    <w:name w:val="WW8Num21z6"/>
    <w:uiPriority w:val="99"/>
    <w:qFormat/>
    <w:rsid w:val="005F5450"/>
  </w:style>
  <w:style w:type="character" w:customStyle="1" w:styleId="WW8Num21z7">
    <w:name w:val="WW8Num21z7"/>
    <w:uiPriority w:val="99"/>
    <w:qFormat/>
    <w:rsid w:val="005F5450"/>
  </w:style>
  <w:style w:type="character" w:customStyle="1" w:styleId="WW8Num21z8">
    <w:name w:val="WW8Num21z8"/>
    <w:uiPriority w:val="99"/>
    <w:qFormat/>
    <w:rsid w:val="005F5450"/>
  </w:style>
  <w:style w:type="character" w:customStyle="1" w:styleId="WW8Num22z0">
    <w:name w:val="WW8Num22z0"/>
    <w:uiPriority w:val="99"/>
    <w:qFormat/>
    <w:rsid w:val="005F5450"/>
    <w:rPr>
      <w:rFonts w:ascii="Symbol" w:hAnsi="Symbol"/>
    </w:rPr>
  </w:style>
  <w:style w:type="character" w:customStyle="1" w:styleId="WW8Num22z1">
    <w:name w:val="WW8Num22z1"/>
    <w:uiPriority w:val="99"/>
    <w:qFormat/>
    <w:rsid w:val="005F5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5F5450"/>
    <w:rPr>
      <w:rFonts w:ascii="Wingdings" w:hAnsi="Wingdings"/>
    </w:rPr>
  </w:style>
  <w:style w:type="character" w:customStyle="1" w:styleId="WW8Num23z0">
    <w:name w:val="WW8Num23z0"/>
    <w:uiPriority w:val="99"/>
    <w:qFormat/>
    <w:rsid w:val="005F5450"/>
  </w:style>
  <w:style w:type="character" w:customStyle="1" w:styleId="WW8Num23z1">
    <w:name w:val="WW8Num23z1"/>
    <w:uiPriority w:val="99"/>
    <w:qFormat/>
    <w:rsid w:val="005F5450"/>
  </w:style>
  <w:style w:type="character" w:customStyle="1" w:styleId="WW8Num23z2">
    <w:name w:val="WW8Num23z2"/>
    <w:uiPriority w:val="99"/>
    <w:qFormat/>
    <w:rsid w:val="005F5450"/>
  </w:style>
  <w:style w:type="character" w:customStyle="1" w:styleId="WW8Num23z3">
    <w:name w:val="WW8Num23z3"/>
    <w:uiPriority w:val="99"/>
    <w:qFormat/>
    <w:rsid w:val="005F5450"/>
  </w:style>
  <w:style w:type="character" w:customStyle="1" w:styleId="WW8Num23z4">
    <w:name w:val="WW8Num23z4"/>
    <w:uiPriority w:val="99"/>
    <w:qFormat/>
    <w:rsid w:val="005F5450"/>
  </w:style>
  <w:style w:type="character" w:customStyle="1" w:styleId="WW8Num23z5">
    <w:name w:val="WW8Num23z5"/>
    <w:uiPriority w:val="99"/>
    <w:qFormat/>
    <w:rsid w:val="005F5450"/>
  </w:style>
  <w:style w:type="character" w:customStyle="1" w:styleId="WW8Num23z6">
    <w:name w:val="WW8Num23z6"/>
    <w:uiPriority w:val="99"/>
    <w:qFormat/>
    <w:rsid w:val="005F5450"/>
  </w:style>
  <w:style w:type="character" w:customStyle="1" w:styleId="WW8Num23z7">
    <w:name w:val="WW8Num23z7"/>
    <w:uiPriority w:val="99"/>
    <w:qFormat/>
    <w:rsid w:val="005F5450"/>
  </w:style>
  <w:style w:type="character" w:customStyle="1" w:styleId="WW8Num23z8">
    <w:name w:val="WW8Num23z8"/>
    <w:uiPriority w:val="99"/>
    <w:qFormat/>
    <w:rsid w:val="005F5450"/>
  </w:style>
  <w:style w:type="character" w:customStyle="1" w:styleId="WW8Num24z0">
    <w:name w:val="WW8Num24z0"/>
    <w:uiPriority w:val="99"/>
    <w:qFormat/>
    <w:rsid w:val="005F5450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5F5450"/>
    <w:rPr>
      <w:rFonts w:ascii="Courier New" w:hAnsi="Courier New"/>
    </w:rPr>
  </w:style>
  <w:style w:type="character" w:customStyle="1" w:styleId="WW8Num24z2">
    <w:name w:val="WW8Num24z2"/>
    <w:uiPriority w:val="99"/>
    <w:qFormat/>
    <w:rsid w:val="005F5450"/>
    <w:rPr>
      <w:rFonts w:ascii="Wingdings" w:hAnsi="Wingdings"/>
    </w:rPr>
  </w:style>
  <w:style w:type="character" w:customStyle="1" w:styleId="WW8Num24z3">
    <w:name w:val="WW8Num24z3"/>
    <w:uiPriority w:val="99"/>
    <w:qFormat/>
    <w:rsid w:val="005F5450"/>
    <w:rPr>
      <w:rFonts w:ascii="Symbol" w:hAnsi="Symbol"/>
    </w:rPr>
  </w:style>
  <w:style w:type="character" w:customStyle="1" w:styleId="WW8Num25z0">
    <w:name w:val="WW8Num25z0"/>
    <w:uiPriority w:val="99"/>
    <w:qFormat/>
    <w:rsid w:val="005F5450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5F5450"/>
    <w:rPr>
      <w:rFonts w:ascii="Courier New" w:hAnsi="Courier New"/>
    </w:rPr>
  </w:style>
  <w:style w:type="character" w:customStyle="1" w:styleId="WW8Num25z2">
    <w:name w:val="WW8Num25z2"/>
    <w:uiPriority w:val="99"/>
    <w:qFormat/>
    <w:rsid w:val="005F5450"/>
    <w:rPr>
      <w:rFonts w:ascii="Wingdings" w:hAnsi="Wingdings"/>
    </w:rPr>
  </w:style>
  <w:style w:type="character" w:customStyle="1" w:styleId="WW8Num25z3">
    <w:name w:val="WW8Num25z3"/>
    <w:uiPriority w:val="99"/>
    <w:qFormat/>
    <w:rsid w:val="005F5450"/>
    <w:rPr>
      <w:rFonts w:ascii="Symbol" w:hAnsi="Symbol"/>
    </w:rPr>
  </w:style>
  <w:style w:type="character" w:customStyle="1" w:styleId="WW8Num26z0">
    <w:name w:val="WW8Num26z0"/>
    <w:uiPriority w:val="99"/>
    <w:qFormat/>
    <w:rsid w:val="005F5450"/>
    <w:rPr>
      <w:rFonts w:ascii="Symbol" w:hAnsi="Symbol"/>
    </w:rPr>
  </w:style>
  <w:style w:type="character" w:customStyle="1" w:styleId="WW8Num26z1">
    <w:name w:val="WW8Num26z1"/>
    <w:uiPriority w:val="99"/>
    <w:qFormat/>
    <w:rsid w:val="005F5450"/>
    <w:rPr>
      <w:rFonts w:ascii="Courier New" w:hAnsi="Courier New"/>
    </w:rPr>
  </w:style>
  <w:style w:type="character" w:customStyle="1" w:styleId="WW8Num26z2">
    <w:name w:val="WW8Num26z2"/>
    <w:uiPriority w:val="99"/>
    <w:qFormat/>
    <w:rsid w:val="005F5450"/>
    <w:rPr>
      <w:rFonts w:ascii="Wingdings" w:hAnsi="Wingdings"/>
    </w:rPr>
  </w:style>
  <w:style w:type="character" w:customStyle="1" w:styleId="WW8Num27z0">
    <w:name w:val="WW8Num27z0"/>
    <w:uiPriority w:val="99"/>
    <w:qFormat/>
    <w:rsid w:val="005F5450"/>
  </w:style>
  <w:style w:type="character" w:customStyle="1" w:styleId="WW8Num27z1">
    <w:name w:val="WW8Num27z1"/>
    <w:uiPriority w:val="99"/>
    <w:qFormat/>
    <w:rsid w:val="005F5450"/>
  </w:style>
  <w:style w:type="character" w:customStyle="1" w:styleId="WW8Num27z2">
    <w:name w:val="WW8Num27z2"/>
    <w:uiPriority w:val="99"/>
    <w:qFormat/>
    <w:rsid w:val="005F5450"/>
  </w:style>
  <w:style w:type="character" w:customStyle="1" w:styleId="WW8Num27z3">
    <w:name w:val="WW8Num27z3"/>
    <w:uiPriority w:val="99"/>
    <w:qFormat/>
    <w:rsid w:val="005F5450"/>
  </w:style>
  <w:style w:type="character" w:customStyle="1" w:styleId="WW8Num27z4">
    <w:name w:val="WW8Num27z4"/>
    <w:uiPriority w:val="99"/>
    <w:qFormat/>
    <w:rsid w:val="005F5450"/>
  </w:style>
  <w:style w:type="character" w:customStyle="1" w:styleId="WW8Num27z5">
    <w:name w:val="WW8Num27z5"/>
    <w:uiPriority w:val="99"/>
    <w:qFormat/>
    <w:rsid w:val="005F5450"/>
  </w:style>
  <w:style w:type="character" w:customStyle="1" w:styleId="WW8Num27z6">
    <w:name w:val="WW8Num27z6"/>
    <w:uiPriority w:val="99"/>
    <w:qFormat/>
    <w:rsid w:val="005F5450"/>
  </w:style>
  <w:style w:type="character" w:customStyle="1" w:styleId="WW8Num27z7">
    <w:name w:val="WW8Num27z7"/>
    <w:uiPriority w:val="99"/>
    <w:qFormat/>
    <w:rsid w:val="005F5450"/>
  </w:style>
  <w:style w:type="character" w:customStyle="1" w:styleId="WW8Num27z8">
    <w:name w:val="WW8Num27z8"/>
    <w:uiPriority w:val="99"/>
    <w:qFormat/>
    <w:rsid w:val="005F5450"/>
  </w:style>
  <w:style w:type="character" w:customStyle="1" w:styleId="WW8Num28z0">
    <w:name w:val="WW8Num28z0"/>
    <w:uiPriority w:val="99"/>
    <w:qFormat/>
    <w:rsid w:val="005F5450"/>
  </w:style>
  <w:style w:type="character" w:customStyle="1" w:styleId="WW8Num28z1">
    <w:name w:val="WW8Num28z1"/>
    <w:uiPriority w:val="99"/>
    <w:qFormat/>
    <w:rsid w:val="005F5450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5F5450"/>
  </w:style>
  <w:style w:type="character" w:customStyle="1" w:styleId="WW8Num28z3">
    <w:name w:val="WW8Num28z3"/>
    <w:uiPriority w:val="99"/>
    <w:qFormat/>
    <w:rsid w:val="005F5450"/>
  </w:style>
  <w:style w:type="character" w:customStyle="1" w:styleId="WW8Num28z4">
    <w:name w:val="WW8Num28z4"/>
    <w:uiPriority w:val="99"/>
    <w:qFormat/>
    <w:rsid w:val="005F5450"/>
  </w:style>
  <w:style w:type="character" w:customStyle="1" w:styleId="WW8Num28z5">
    <w:name w:val="WW8Num28z5"/>
    <w:uiPriority w:val="99"/>
    <w:qFormat/>
    <w:rsid w:val="005F5450"/>
  </w:style>
  <w:style w:type="character" w:customStyle="1" w:styleId="WW8Num28z6">
    <w:name w:val="WW8Num28z6"/>
    <w:uiPriority w:val="99"/>
    <w:qFormat/>
    <w:rsid w:val="005F5450"/>
  </w:style>
  <w:style w:type="character" w:customStyle="1" w:styleId="WW8Num28z7">
    <w:name w:val="WW8Num28z7"/>
    <w:uiPriority w:val="99"/>
    <w:qFormat/>
    <w:rsid w:val="005F5450"/>
  </w:style>
  <w:style w:type="character" w:customStyle="1" w:styleId="WW8Num28z8">
    <w:name w:val="WW8Num28z8"/>
    <w:uiPriority w:val="99"/>
    <w:qFormat/>
    <w:rsid w:val="005F5450"/>
  </w:style>
  <w:style w:type="character" w:customStyle="1" w:styleId="WW8Num29z0">
    <w:name w:val="WW8Num29z0"/>
    <w:uiPriority w:val="99"/>
    <w:qFormat/>
    <w:rsid w:val="005F5450"/>
  </w:style>
  <w:style w:type="character" w:customStyle="1" w:styleId="WW8Num29z1">
    <w:name w:val="WW8Num29z1"/>
    <w:uiPriority w:val="99"/>
    <w:qFormat/>
    <w:rsid w:val="005F5450"/>
  </w:style>
  <w:style w:type="character" w:customStyle="1" w:styleId="WW8Num29z2">
    <w:name w:val="WW8Num29z2"/>
    <w:uiPriority w:val="99"/>
    <w:qFormat/>
    <w:rsid w:val="005F5450"/>
  </w:style>
  <w:style w:type="character" w:customStyle="1" w:styleId="WW8Num29z3">
    <w:name w:val="WW8Num29z3"/>
    <w:uiPriority w:val="99"/>
    <w:qFormat/>
    <w:rsid w:val="005F5450"/>
  </w:style>
  <w:style w:type="character" w:customStyle="1" w:styleId="WW8Num29z4">
    <w:name w:val="WW8Num29z4"/>
    <w:uiPriority w:val="99"/>
    <w:qFormat/>
    <w:rsid w:val="005F5450"/>
  </w:style>
  <w:style w:type="character" w:customStyle="1" w:styleId="WW8Num29z5">
    <w:name w:val="WW8Num29z5"/>
    <w:uiPriority w:val="99"/>
    <w:qFormat/>
    <w:rsid w:val="005F5450"/>
  </w:style>
  <w:style w:type="character" w:customStyle="1" w:styleId="WW8Num29z6">
    <w:name w:val="WW8Num29z6"/>
    <w:uiPriority w:val="99"/>
    <w:qFormat/>
    <w:rsid w:val="005F5450"/>
  </w:style>
  <w:style w:type="character" w:customStyle="1" w:styleId="WW8Num29z7">
    <w:name w:val="WW8Num29z7"/>
    <w:uiPriority w:val="99"/>
    <w:qFormat/>
    <w:rsid w:val="005F5450"/>
  </w:style>
  <w:style w:type="character" w:customStyle="1" w:styleId="WW8Num29z8">
    <w:name w:val="WW8Num29z8"/>
    <w:uiPriority w:val="99"/>
    <w:qFormat/>
    <w:rsid w:val="005F5450"/>
  </w:style>
  <w:style w:type="character" w:customStyle="1" w:styleId="WW8Num30z0">
    <w:name w:val="WW8Num30z0"/>
    <w:uiPriority w:val="99"/>
    <w:qFormat/>
    <w:rsid w:val="005F5450"/>
    <w:rPr>
      <w:rFonts w:ascii="Wingdings" w:hAnsi="Wingdings"/>
    </w:rPr>
  </w:style>
  <w:style w:type="character" w:customStyle="1" w:styleId="WW8Num30z1">
    <w:name w:val="WW8Num30z1"/>
    <w:uiPriority w:val="99"/>
    <w:qFormat/>
    <w:rsid w:val="005F5450"/>
    <w:rPr>
      <w:rFonts w:ascii="Courier New" w:hAnsi="Courier New"/>
    </w:rPr>
  </w:style>
  <w:style w:type="character" w:customStyle="1" w:styleId="WW8Num30z3">
    <w:name w:val="WW8Num30z3"/>
    <w:uiPriority w:val="99"/>
    <w:qFormat/>
    <w:rsid w:val="005F5450"/>
    <w:rPr>
      <w:rFonts w:ascii="Symbol" w:hAnsi="Symbol"/>
    </w:rPr>
  </w:style>
  <w:style w:type="character" w:customStyle="1" w:styleId="WW8Num31z0">
    <w:name w:val="WW8Num31z0"/>
    <w:uiPriority w:val="99"/>
    <w:qFormat/>
    <w:rsid w:val="005F5450"/>
    <w:rPr>
      <w:rFonts w:ascii="Wingdings" w:hAnsi="Wingdings"/>
    </w:rPr>
  </w:style>
  <w:style w:type="character" w:customStyle="1" w:styleId="WW8Num31z1">
    <w:name w:val="WW8Num31z1"/>
    <w:uiPriority w:val="99"/>
    <w:qFormat/>
    <w:rsid w:val="005F5450"/>
    <w:rPr>
      <w:rFonts w:ascii="Courier New" w:hAnsi="Courier New"/>
    </w:rPr>
  </w:style>
  <w:style w:type="character" w:customStyle="1" w:styleId="WW8Num31z3">
    <w:name w:val="WW8Num31z3"/>
    <w:uiPriority w:val="99"/>
    <w:qFormat/>
    <w:rsid w:val="005F5450"/>
    <w:rPr>
      <w:rFonts w:ascii="Symbol" w:hAnsi="Symbol"/>
    </w:rPr>
  </w:style>
  <w:style w:type="character" w:customStyle="1" w:styleId="WW8Num32z0">
    <w:name w:val="WW8Num32z0"/>
    <w:uiPriority w:val="99"/>
    <w:qFormat/>
    <w:rsid w:val="005F5450"/>
  </w:style>
  <w:style w:type="character" w:customStyle="1" w:styleId="WW8Num32z1">
    <w:name w:val="WW8Num32z1"/>
    <w:uiPriority w:val="99"/>
    <w:qFormat/>
    <w:rsid w:val="005F5450"/>
    <w:rPr>
      <w:rFonts w:ascii="Courier New" w:hAnsi="Courier New"/>
    </w:rPr>
  </w:style>
  <w:style w:type="character" w:customStyle="1" w:styleId="WW8Num32z2">
    <w:name w:val="WW8Num32z2"/>
    <w:uiPriority w:val="99"/>
    <w:qFormat/>
    <w:rsid w:val="005F5450"/>
    <w:rPr>
      <w:rFonts w:ascii="Wingdings" w:hAnsi="Wingdings"/>
    </w:rPr>
  </w:style>
  <w:style w:type="character" w:customStyle="1" w:styleId="WW8Num32z3">
    <w:name w:val="WW8Num32z3"/>
    <w:uiPriority w:val="99"/>
    <w:qFormat/>
    <w:rsid w:val="005F5450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5F5450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5F5450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5F5450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5F5450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5F5450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5F5450"/>
    <w:rPr>
      <w:rFonts w:cs="Times New Roman"/>
    </w:rPr>
  </w:style>
  <w:style w:type="character" w:customStyle="1" w:styleId="WW8Num2z3">
    <w:name w:val="WW8Num2z3"/>
    <w:uiPriority w:val="99"/>
    <w:qFormat/>
    <w:rsid w:val="005F5450"/>
  </w:style>
  <w:style w:type="character" w:customStyle="1" w:styleId="WW8Num2z4">
    <w:name w:val="WW8Num2z4"/>
    <w:uiPriority w:val="99"/>
    <w:qFormat/>
    <w:rsid w:val="005F5450"/>
  </w:style>
  <w:style w:type="character" w:customStyle="1" w:styleId="WW8Num2z5">
    <w:name w:val="WW8Num2z5"/>
    <w:uiPriority w:val="99"/>
    <w:qFormat/>
    <w:rsid w:val="005F5450"/>
  </w:style>
  <w:style w:type="character" w:customStyle="1" w:styleId="WW8Num2z6">
    <w:name w:val="WW8Num2z6"/>
    <w:uiPriority w:val="99"/>
    <w:qFormat/>
    <w:rsid w:val="005F5450"/>
  </w:style>
  <w:style w:type="character" w:customStyle="1" w:styleId="WW8Num2z7">
    <w:name w:val="WW8Num2z7"/>
    <w:uiPriority w:val="99"/>
    <w:qFormat/>
    <w:rsid w:val="005F5450"/>
  </w:style>
  <w:style w:type="character" w:customStyle="1" w:styleId="WW8Num2z8">
    <w:name w:val="WW8Num2z8"/>
    <w:uiPriority w:val="99"/>
    <w:qFormat/>
    <w:rsid w:val="005F5450"/>
  </w:style>
  <w:style w:type="character" w:customStyle="1" w:styleId="WW8Num3z4">
    <w:name w:val="WW8Num3z4"/>
    <w:uiPriority w:val="99"/>
    <w:qFormat/>
    <w:rsid w:val="005F5450"/>
  </w:style>
  <w:style w:type="character" w:customStyle="1" w:styleId="WW8Num3z5">
    <w:name w:val="WW8Num3z5"/>
    <w:uiPriority w:val="99"/>
    <w:qFormat/>
    <w:rsid w:val="005F5450"/>
  </w:style>
  <w:style w:type="character" w:customStyle="1" w:styleId="WW8Num3z6">
    <w:name w:val="WW8Num3z6"/>
    <w:uiPriority w:val="99"/>
    <w:qFormat/>
    <w:rsid w:val="005F5450"/>
  </w:style>
  <w:style w:type="character" w:customStyle="1" w:styleId="WW8Num3z7">
    <w:name w:val="WW8Num3z7"/>
    <w:uiPriority w:val="99"/>
    <w:qFormat/>
    <w:rsid w:val="005F5450"/>
  </w:style>
  <w:style w:type="character" w:customStyle="1" w:styleId="WW8Num3z8">
    <w:name w:val="WW8Num3z8"/>
    <w:uiPriority w:val="99"/>
    <w:qFormat/>
    <w:rsid w:val="005F5450"/>
  </w:style>
  <w:style w:type="paragraph" w:customStyle="1" w:styleId="LO-Normal">
    <w:name w:val="LO-Normal"/>
    <w:uiPriority w:val="99"/>
    <w:qFormat/>
    <w:rsid w:val="005F5450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5F5450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5F5450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5F5450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5F5450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5F5450"/>
    <w:rPr>
      <w:color w:val="666666"/>
    </w:rPr>
  </w:style>
  <w:style w:type="character" w:customStyle="1" w:styleId="FontStyle95">
    <w:name w:val="Font Style95"/>
    <w:uiPriority w:val="99"/>
    <w:qFormat/>
    <w:rsid w:val="005F5450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5F5450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5F5450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5F5450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5F5450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5F5450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5F5450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5F5450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5F5450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5F5450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5F5450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5F5450"/>
    <w:rPr>
      <w:rFonts w:cs="Times New Roman"/>
    </w:rPr>
  </w:style>
  <w:style w:type="paragraph" w:customStyle="1" w:styleId="biblio">
    <w:name w:val="biblio"/>
    <w:basedOn w:val="a2"/>
    <w:uiPriority w:val="99"/>
    <w:qFormat/>
    <w:rsid w:val="005F5450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5F5450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5F5450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5F5450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5F5450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5F5450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5F5450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5F5450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5F5450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5F5450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5F5450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5F5450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5F5450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5F5450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5F5450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5F5450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5F5450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5F5450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5F5450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5F5450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5F5450"/>
  </w:style>
  <w:style w:type="character" w:customStyle="1" w:styleId="texttext1">
    <w:name w:val="texttext1"/>
    <w:uiPriority w:val="99"/>
    <w:qFormat/>
    <w:rsid w:val="005F5450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5F5450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5F5450"/>
    <w:rPr>
      <w:rFonts w:ascii="Times New Roman" w:hAnsi="Times New Roman"/>
    </w:rPr>
  </w:style>
  <w:style w:type="character" w:customStyle="1" w:styleId="textbf">
    <w:name w:val="textbf"/>
    <w:uiPriority w:val="99"/>
    <w:qFormat/>
    <w:rsid w:val="005F5450"/>
  </w:style>
  <w:style w:type="character" w:customStyle="1" w:styleId="textit">
    <w:name w:val="textit"/>
    <w:uiPriority w:val="99"/>
    <w:qFormat/>
    <w:rsid w:val="005F5450"/>
  </w:style>
  <w:style w:type="character" w:customStyle="1" w:styleId="textdoc1">
    <w:name w:val="textdoc1"/>
    <w:uiPriority w:val="99"/>
    <w:qFormat/>
    <w:rsid w:val="005F5450"/>
  </w:style>
  <w:style w:type="paragraph" w:customStyle="1" w:styleId="textdoc">
    <w:name w:val="textdoc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5F5450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5F5450"/>
  </w:style>
  <w:style w:type="paragraph" w:customStyle="1" w:styleId="normalrus">
    <w:name w:val="normalrus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5F5450"/>
  </w:style>
  <w:style w:type="character" w:customStyle="1" w:styleId="num0">
    <w:name w:val="num0"/>
    <w:uiPriority w:val="99"/>
    <w:qFormat/>
    <w:rsid w:val="005F5450"/>
  </w:style>
  <w:style w:type="paragraph" w:customStyle="1" w:styleId="Style27">
    <w:name w:val="Style27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5F5450"/>
  </w:style>
  <w:style w:type="character" w:customStyle="1" w:styleId="style80">
    <w:name w:val="style8"/>
    <w:uiPriority w:val="99"/>
    <w:qFormat/>
    <w:rsid w:val="005F5450"/>
  </w:style>
  <w:style w:type="paragraph" w:customStyle="1" w:styleId="ptx2">
    <w:name w:val="ptx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5F5450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5F5450"/>
    <w:rPr>
      <w:b/>
    </w:rPr>
  </w:style>
  <w:style w:type="character" w:customStyle="1" w:styleId="ListLabel1">
    <w:name w:val="ListLabel 1"/>
    <w:uiPriority w:val="99"/>
    <w:qFormat/>
    <w:rsid w:val="005F5450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5F5450"/>
  </w:style>
  <w:style w:type="character" w:customStyle="1" w:styleId="ListLabel3">
    <w:name w:val="ListLabel 3"/>
    <w:uiPriority w:val="99"/>
    <w:qFormat/>
    <w:rsid w:val="005F5450"/>
    <w:rPr>
      <w:b/>
    </w:rPr>
  </w:style>
  <w:style w:type="character" w:customStyle="1" w:styleId="ListLabel4">
    <w:name w:val="ListLabel 4"/>
    <w:uiPriority w:val="99"/>
    <w:qFormat/>
    <w:rsid w:val="005F5450"/>
  </w:style>
  <w:style w:type="character" w:customStyle="1" w:styleId="ListLabel5">
    <w:name w:val="ListLabel 5"/>
    <w:uiPriority w:val="99"/>
    <w:qFormat/>
    <w:rsid w:val="005F5450"/>
    <w:rPr>
      <w:color w:val="00000A"/>
    </w:rPr>
  </w:style>
  <w:style w:type="character" w:customStyle="1" w:styleId="ListLabel6">
    <w:name w:val="ListLabel 6"/>
    <w:uiPriority w:val="99"/>
    <w:qFormat/>
    <w:rsid w:val="005F5450"/>
    <w:rPr>
      <w:sz w:val="20"/>
    </w:rPr>
  </w:style>
  <w:style w:type="character" w:customStyle="1" w:styleId="2ff9">
    <w:name w:val="Название Знак2"/>
    <w:uiPriority w:val="99"/>
    <w:qFormat/>
    <w:locked/>
    <w:rsid w:val="005F5450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5F5450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5F5450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5F5450"/>
    <w:rPr>
      <w:sz w:val="24"/>
    </w:rPr>
  </w:style>
  <w:style w:type="character" w:customStyle="1" w:styleId="2ffc">
    <w:name w:val="Текст выноски Знак2"/>
    <w:uiPriority w:val="99"/>
    <w:qFormat/>
    <w:locked/>
    <w:rsid w:val="005F5450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5F5450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5F5450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5F5450"/>
  </w:style>
  <w:style w:type="character" w:customStyle="1" w:styleId="ft1846">
    <w:name w:val="ft1846"/>
    <w:uiPriority w:val="99"/>
    <w:qFormat/>
    <w:rsid w:val="005F5450"/>
  </w:style>
  <w:style w:type="character" w:customStyle="1" w:styleId="ft1850">
    <w:name w:val="ft1850"/>
    <w:uiPriority w:val="99"/>
    <w:qFormat/>
    <w:rsid w:val="005F5450"/>
  </w:style>
  <w:style w:type="character" w:customStyle="1" w:styleId="ft1994">
    <w:name w:val="ft1994"/>
    <w:uiPriority w:val="99"/>
    <w:qFormat/>
    <w:rsid w:val="005F5450"/>
  </w:style>
  <w:style w:type="character" w:customStyle="1" w:styleId="ft2006">
    <w:name w:val="ft2006"/>
    <w:uiPriority w:val="99"/>
    <w:qFormat/>
    <w:rsid w:val="005F5450"/>
  </w:style>
  <w:style w:type="character" w:customStyle="1" w:styleId="ft2181">
    <w:name w:val="ft2181"/>
    <w:uiPriority w:val="99"/>
    <w:qFormat/>
    <w:rsid w:val="005F5450"/>
  </w:style>
  <w:style w:type="character" w:customStyle="1" w:styleId="ft2193">
    <w:name w:val="ft2193"/>
    <w:uiPriority w:val="99"/>
    <w:qFormat/>
    <w:rsid w:val="005F5450"/>
  </w:style>
  <w:style w:type="character" w:customStyle="1" w:styleId="ft2205">
    <w:name w:val="ft2205"/>
    <w:uiPriority w:val="99"/>
    <w:qFormat/>
    <w:rsid w:val="005F5450"/>
  </w:style>
  <w:style w:type="character" w:customStyle="1" w:styleId="ft2213">
    <w:name w:val="ft2213"/>
    <w:uiPriority w:val="99"/>
    <w:qFormat/>
    <w:rsid w:val="005F5450"/>
  </w:style>
  <w:style w:type="character" w:customStyle="1" w:styleId="editsection">
    <w:name w:val="editsection"/>
    <w:uiPriority w:val="99"/>
    <w:qFormat/>
    <w:rsid w:val="005F5450"/>
  </w:style>
  <w:style w:type="paragraph" w:customStyle="1" w:styleId="-10-11">
    <w:name w:val="А-10-11"/>
    <w:basedOn w:val="a2"/>
    <w:uiPriority w:val="99"/>
    <w:qFormat/>
    <w:rsid w:val="005F5450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5F5450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5F5450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5F545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5F5450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5F5450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5F5450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5F5450"/>
  </w:style>
  <w:style w:type="character" w:customStyle="1" w:styleId="1113">
    <w:name w:val="Сильное выделение111"/>
    <w:uiPriority w:val="99"/>
    <w:qFormat/>
    <w:rsid w:val="005F5450"/>
    <w:rPr>
      <w:b/>
    </w:rPr>
  </w:style>
  <w:style w:type="paragraph" w:customStyle="1" w:styleId="HTML1a">
    <w:name w:val="Стандартный HTML1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5F5450"/>
  </w:style>
  <w:style w:type="character" w:customStyle="1" w:styleId="reference-text">
    <w:name w:val="reference-text"/>
    <w:uiPriority w:val="99"/>
    <w:qFormat/>
    <w:rsid w:val="005F5450"/>
  </w:style>
  <w:style w:type="paragraph" w:customStyle="1" w:styleId="snip1">
    <w:name w:val="snip1"/>
    <w:basedOn w:val="a2"/>
    <w:uiPriority w:val="99"/>
    <w:qFormat/>
    <w:rsid w:val="005F5450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5F5450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5F5450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5F5450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5F5450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5F5450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5F5450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5F5450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5F5450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5F5450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5F5450"/>
    <w:rPr>
      <w:b/>
      <w:sz w:val="28"/>
    </w:rPr>
  </w:style>
  <w:style w:type="character" w:customStyle="1" w:styleId="4120">
    <w:name w:val="Знак Знак412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5F5450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5F5450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5F5450"/>
    <w:rPr>
      <w:sz w:val="24"/>
    </w:rPr>
  </w:style>
  <w:style w:type="character" w:customStyle="1" w:styleId="5120">
    <w:name w:val="Знак Знак512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5F5450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5F5450"/>
    <w:rPr>
      <w:sz w:val="16"/>
    </w:rPr>
  </w:style>
  <w:style w:type="character" w:customStyle="1" w:styleId="502">
    <w:name w:val="Знак Знак502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5F5450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5F5450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5F5450"/>
    <w:rPr>
      <w:sz w:val="24"/>
      <w:lang w:val="ru-RU" w:eastAsia="ru-RU"/>
    </w:rPr>
  </w:style>
  <w:style w:type="character" w:customStyle="1" w:styleId="5210">
    <w:name w:val="Знак5 Знак21"/>
    <w:uiPriority w:val="99"/>
    <w:rsid w:val="005F5450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5F5450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5F5450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5F5450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5F5450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5F5450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5F5450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5F5450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5F5450"/>
    <w:rPr>
      <w:b/>
      <w:sz w:val="28"/>
    </w:rPr>
  </w:style>
  <w:style w:type="character" w:customStyle="1" w:styleId="4130">
    <w:name w:val="Знак Знак413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5F5450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5F5450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5F5450"/>
    <w:rPr>
      <w:sz w:val="24"/>
    </w:rPr>
  </w:style>
  <w:style w:type="character" w:customStyle="1" w:styleId="513">
    <w:name w:val="Знак Знак513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5F5450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5F5450"/>
    <w:rPr>
      <w:sz w:val="16"/>
    </w:rPr>
  </w:style>
  <w:style w:type="character" w:customStyle="1" w:styleId="503">
    <w:name w:val="Знак Знак503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5F5450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5F5450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5F5450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5F5450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5F5450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5F5450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5F5450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5F5450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5F5450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5F5450"/>
    <w:rPr>
      <w:b/>
      <w:sz w:val="28"/>
    </w:rPr>
  </w:style>
  <w:style w:type="character" w:customStyle="1" w:styleId="4140">
    <w:name w:val="Знак Знак414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5F5450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5F5450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5F5450"/>
    <w:rPr>
      <w:sz w:val="24"/>
    </w:rPr>
  </w:style>
  <w:style w:type="character" w:customStyle="1" w:styleId="514">
    <w:name w:val="Знак Знак514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5F5450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5F5450"/>
    <w:rPr>
      <w:sz w:val="16"/>
    </w:rPr>
  </w:style>
  <w:style w:type="character" w:customStyle="1" w:styleId="504">
    <w:name w:val="Знак Знак504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5F5450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5F5450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5F5450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5F5450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5F5450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5F5450"/>
    <w:rPr>
      <w:sz w:val="24"/>
    </w:rPr>
  </w:style>
  <w:style w:type="character" w:customStyle="1" w:styleId="77">
    <w:name w:val="Знак Знак77"/>
    <w:uiPriority w:val="99"/>
    <w:qFormat/>
    <w:rsid w:val="005F5450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5F5450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5F5450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5F5450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5F5450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5F5450"/>
    <w:rPr>
      <w:b/>
      <w:sz w:val="28"/>
    </w:rPr>
  </w:style>
  <w:style w:type="character" w:customStyle="1" w:styleId="415">
    <w:name w:val="Знак Знак415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5F5450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5F5450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5F5450"/>
    <w:rPr>
      <w:sz w:val="24"/>
    </w:rPr>
  </w:style>
  <w:style w:type="character" w:customStyle="1" w:styleId="515">
    <w:name w:val="Знак Знак515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5F5450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5F5450"/>
    <w:rPr>
      <w:sz w:val="16"/>
    </w:rPr>
  </w:style>
  <w:style w:type="character" w:customStyle="1" w:styleId="505">
    <w:name w:val="Знак Знак505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5F5450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5F5450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5F5450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5F5450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5F5450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5F5450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5F5450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5F5450"/>
    <w:rPr>
      <w:sz w:val="24"/>
    </w:rPr>
  </w:style>
  <w:style w:type="character" w:customStyle="1" w:styleId="780">
    <w:name w:val="Знак Знак78"/>
    <w:uiPriority w:val="99"/>
    <w:qFormat/>
    <w:rsid w:val="005F5450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5F5450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5F5450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5F5450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5F5450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5F5450"/>
    <w:rPr>
      <w:b/>
      <w:sz w:val="28"/>
    </w:rPr>
  </w:style>
  <w:style w:type="character" w:customStyle="1" w:styleId="416">
    <w:name w:val="Знак Знак416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5F5450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5F5450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5F5450"/>
    <w:rPr>
      <w:sz w:val="24"/>
    </w:rPr>
  </w:style>
  <w:style w:type="character" w:customStyle="1" w:styleId="516">
    <w:name w:val="Знак Знак516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5F5450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5F5450"/>
    <w:rPr>
      <w:sz w:val="16"/>
    </w:rPr>
  </w:style>
  <w:style w:type="character" w:customStyle="1" w:styleId="506">
    <w:name w:val="Знак Знак506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5F5450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5F5450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5F5450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5F5450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5F5450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5F5450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5F545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5F5450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5F5450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5F5450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5F5450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5F5450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5F5450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5F5450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5F5450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5F5450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5F5450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5F5450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5F5450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5F5450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5F5450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5F5450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5F5450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5F5450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5F5450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5F5450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5F5450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5F5450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5F5450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5F5450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5F5450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5F5450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5F5450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5F5450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5F5450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5F5450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5F5450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5F5450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5F5450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5F5450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5F5450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5F5450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5F5450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5F5450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5F5450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5F5450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5F5450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5F5450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5F5450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5F5450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5F5450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5F5450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5F5450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5F5450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5F5450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5F5450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5F5450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5F5450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5F5450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5F5450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5F5450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5F5450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5F5450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5F5450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5F5450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5F5450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5F5450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5F5450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5F5450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5F5450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5F5450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5F5450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5F5450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5F5450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5F5450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5F5450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5F5450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5F5450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5F5450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5F5450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5F5450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5F5450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5F5450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5F5450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5F5450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5F5450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5F5450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5F5450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5F5450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5F5450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5F5450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5F5450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5F5450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5F5450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5F5450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5F5450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5F5450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5F5450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5F5450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5F5450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5F5450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5F5450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5F5450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5F5450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5F5450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5F5450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5F5450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5F5450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5F5450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5F5450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5F5450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5F5450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5F5450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5F5450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5F5450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5F5450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5F5450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5F5450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5F5450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5F5450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5F5450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5F5450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5F5450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5F5450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5F5450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5F5450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5F5450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5F5450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5F5450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5F5450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5F5450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5F5450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5F5450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5F5450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5F5450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5F5450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5F5450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5F5450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5F5450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5F5450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5F5450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5F5450"/>
    <w:rPr>
      <w:sz w:val="22"/>
    </w:rPr>
  </w:style>
  <w:style w:type="character" w:customStyle="1" w:styleId="useremail">
    <w:name w:val="useremail"/>
    <w:uiPriority w:val="99"/>
    <w:qFormat/>
    <w:rsid w:val="005F5450"/>
    <w:rPr>
      <w:b/>
      <w:color w:val="555555"/>
    </w:rPr>
  </w:style>
  <w:style w:type="character" w:customStyle="1" w:styleId="sel1">
    <w:name w:val="sel1"/>
    <w:basedOn w:val="a3"/>
    <w:uiPriority w:val="99"/>
    <w:qFormat/>
    <w:rsid w:val="005F5450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5F5450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5F5450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5F5450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5F5450"/>
    <w:rPr>
      <w:rFonts w:cs="Times New Roman"/>
    </w:rPr>
  </w:style>
  <w:style w:type="character" w:customStyle="1" w:styleId="at3">
    <w:name w:val="at3"/>
    <w:basedOn w:val="a3"/>
    <w:uiPriority w:val="99"/>
    <w:qFormat/>
    <w:rsid w:val="005F5450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5F5450"/>
    <w:rPr>
      <w:rFonts w:cs="Times New Roman"/>
    </w:rPr>
  </w:style>
  <w:style w:type="character" w:customStyle="1" w:styleId="tooltipextranews">
    <w:name w:val="tooltip_extranews"/>
    <w:uiPriority w:val="99"/>
    <w:qFormat/>
    <w:rsid w:val="005F5450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5F5450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5F5450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5F5450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5F5450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5F5450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5F5450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5F5450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5F5450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5F545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5F5450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5F5450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5F5450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5F5450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5F5450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5F5450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5F5450"/>
  </w:style>
  <w:style w:type="character" w:customStyle="1" w:styleId="WW-Absatz-Standardschriftart">
    <w:name w:val="WW-Absatz-Standardschriftart"/>
    <w:uiPriority w:val="99"/>
    <w:qFormat/>
    <w:rsid w:val="005F5450"/>
  </w:style>
  <w:style w:type="character" w:customStyle="1" w:styleId="FontStyle150">
    <w:name w:val="Font Style15"/>
    <w:basedOn w:val="1fff5"/>
    <w:uiPriority w:val="99"/>
    <w:qFormat/>
    <w:rsid w:val="005F5450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5F5450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5F5450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5F5450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5F5450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5F5450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5F5450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5F5450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5F5450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5F5450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5F5450"/>
    <w:rPr>
      <w:rFonts w:cs="Times New Roman"/>
    </w:rPr>
  </w:style>
  <w:style w:type="character" w:customStyle="1" w:styleId="mr1">
    <w:name w:val="mr1"/>
    <w:basedOn w:val="a3"/>
    <w:uiPriority w:val="99"/>
    <w:qFormat/>
    <w:rsid w:val="005F5450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5F5450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5F5450"/>
    <w:rPr>
      <w:rFonts w:cs="Times New Roman"/>
    </w:rPr>
  </w:style>
  <w:style w:type="character" w:customStyle="1" w:styleId="bod1">
    <w:name w:val="bod1"/>
    <w:basedOn w:val="a3"/>
    <w:uiPriority w:val="99"/>
    <w:qFormat/>
    <w:rsid w:val="005F5450"/>
    <w:rPr>
      <w:rFonts w:cs="Times New Roman"/>
    </w:rPr>
  </w:style>
  <w:style w:type="paragraph" w:customStyle="1" w:styleId="911">
    <w:name w:val="Знак91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5F5450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5F5450"/>
  </w:style>
  <w:style w:type="character" w:customStyle="1" w:styleId="contextualspellingandgrammarerror">
    <w:name w:val="contextualspellingandgrammarerror"/>
    <w:uiPriority w:val="99"/>
    <w:qFormat/>
    <w:rsid w:val="005F5450"/>
  </w:style>
  <w:style w:type="character" w:customStyle="1" w:styleId="normaltextrun1">
    <w:name w:val="normaltextrun1"/>
    <w:uiPriority w:val="99"/>
    <w:qFormat/>
    <w:rsid w:val="005F5450"/>
  </w:style>
  <w:style w:type="character" w:customStyle="1" w:styleId="eop">
    <w:name w:val="eop"/>
    <w:uiPriority w:val="99"/>
    <w:qFormat/>
    <w:rsid w:val="005F5450"/>
  </w:style>
  <w:style w:type="character" w:customStyle="1" w:styleId="NormalWebChar">
    <w:name w:val="Normal (Web) Char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5F5450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5F5450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5F5450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5F5450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5F5450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5F5450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5F5450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5F5450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5F5450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5F5450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5F5450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5F5450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5F5450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5F5450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5F5450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5F5450"/>
    <w:rPr>
      <w:b/>
      <w:sz w:val="28"/>
    </w:rPr>
  </w:style>
  <w:style w:type="character" w:customStyle="1" w:styleId="86">
    <w:name w:val="Знак Знак86"/>
    <w:uiPriority w:val="99"/>
    <w:rsid w:val="005F5450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5F5450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5F5450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5F5450"/>
  </w:style>
  <w:style w:type="character" w:customStyle="1" w:styleId="2310">
    <w:name w:val="Знак Знак23 Знак1"/>
    <w:uiPriority w:val="99"/>
    <w:locked/>
    <w:rsid w:val="005F5450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5F5450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5F5450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5F5450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5F5450"/>
    <w:rPr>
      <w:sz w:val="24"/>
    </w:rPr>
  </w:style>
  <w:style w:type="character" w:customStyle="1" w:styleId="518">
    <w:name w:val="Знак Знак518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5F5450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5F5450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5F5450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5F5450"/>
    <w:rPr>
      <w:sz w:val="16"/>
    </w:rPr>
  </w:style>
  <w:style w:type="character" w:customStyle="1" w:styleId="508">
    <w:name w:val="Знак Знак508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5F5450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5F5450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5F5450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5F5450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5F5450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5F5450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5F5450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5F5450"/>
    <w:rPr>
      <w:color w:val="808080"/>
    </w:rPr>
  </w:style>
  <w:style w:type="character" w:customStyle="1" w:styleId="552">
    <w:name w:val="Знак Знак552"/>
    <w:uiPriority w:val="99"/>
    <w:qFormat/>
    <w:locked/>
    <w:rsid w:val="005F5450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5F5450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5F5450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5F5450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5F5450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5F5450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5F5450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5F5450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5F5450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5F5450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5F5450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5F5450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5F5450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5F5450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5F5450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5F5450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5F5450"/>
    <w:rPr>
      <w:b/>
      <w:sz w:val="28"/>
    </w:rPr>
  </w:style>
  <w:style w:type="character" w:customStyle="1" w:styleId="702">
    <w:name w:val="Знак Знак702"/>
    <w:uiPriority w:val="99"/>
    <w:qFormat/>
    <w:rsid w:val="005F5450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5F5450"/>
    <w:rPr>
      <w:b/>
      <w:sz w:val="28"/>
    </w:rPr>
  </w:style>
  <w:style w:type="character" w:customStyle="1" w:styleId="682">
    <w:name w:val="Знак Знак682"/>
    <w:uiPriority w:val="99"/>
    <w:qFormat/>
    <w:rsid w:val="005F5450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5F5450"/>
    <w:rPr>
      <w:b/>
    </w:rPr>
  </w:style>
  <w:style w:type="paragraph" w:customStyle="1" w:styleId="HTML21">
    <w:name w:val="Стандартный HTML2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5F5450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5F5450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5F5450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5F5450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5F5450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5F5450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5F5450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5F5450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5F5450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5F5450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5F5450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5F5450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5F5450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5F5450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5F5450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5F5450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5F5450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5F5450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5F5450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5F5450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5F5450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5F5450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5F5450"/>
    <w:rPr>
      <w:sz w:val="24"/>
    </w:rPr>
  </w:style>
  <w:style w:type="character" w:customStyle="1" w:styleId="5170">
    <w:name w:val="Знак Знак517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5F5450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5F5450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5F5450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5F5450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5F5450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5F5450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5F5450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5F5450"/>
    <w:rPr>
      <w:sz w:val="16"/>
    </w:rPr>
  </w:style>
  <w:style w:type="character" w:customStyle="1" w:styleId="507">
    <w:name w:val="Знак Знак507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5F5450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5F5450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5F5450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5F5450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5F5450"/>
    <w:rPr>
      <w:color w:val="808080"/>
    </w:rPr>
  </w:style>
  <w:style w:type="character" w:customStyle="1" w:styleId="5510">
    <w:name w:val="Знак Знак551"/>
    <w:uiPriority w:val="99"/>
    <w:qFormat/>
    <w:locked/>
    <w:rsid w:val="005F5450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5F5450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5F5450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5F5450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5F5450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5F5450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5F5450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5F5450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5F5450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5F5450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5F5450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5F5450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5F5450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5F5450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5F5450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5F5450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5F5450"/>
    <w:rPr>
      <w:b/>
      <w:sz w:val="28"/>
    </w:rPr>
  </w:style>
  <w:style w:type="character" w:customStyle="1" w:styleId="701">
    <w:name w:val="Знак Знак701"/>
    <w:uiPriority w:val="99"/>
    <w:qFormat/>
    <w:rsid w:val="005F5450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5F5450"/>
    <w:rPr>
      <w:b/>
      <w:sz w:val="28"/>
    </w:rPr>
  </w:style>
  <w:style w:type="character" w:customStyle="1" w:styleId="6810">
    <w:name w:val="Знак Знак681"/>
    <w:uiPriority w:val="99"/>
    <w:qFormat/>
    <w:rsid w:val="005F5450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5F5450"/>
    <w:rPr>
      <w:b/>
    </w:rPr>
  </w:style>
  <w:style w:type="paragraph" w:customStyle="1" w:styleId="HTML31">
    <w:name w:val="Стандартный HTML3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5F5450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5F5450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5F5450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5F5450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5F5450"/>
    <w:rPr>
      <w:b/>
    </w:rPr>
  </w:style>
  <w:style w:type="character" w:customStyle="1" w:styleId="1115">
    <w:name w:val="Слабая ссылка111"/>
    <w:uiPriority w:val="99"/>
    <w:qFormat/>
    <w:rsid w:val="005F5450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5F5450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5F5450"/>
    <w:rPr>
      <w:b/>
      <w:smallCaps/>
      <w:spacing w:val="5"/>
    </w:rPr>
  </w:style>
  <w:style w:type="character" w:customStyle="1" w:styleId="3ff9">
    <w:name w:val="Замещающий текст3"/>
    <w:uiPriority w:val="99"/>
    <w:rsid w:val="005F5450"/>
    <w:rPr>
      <w:color w:val="808080"/>
    </w:rPr>
  </w:style>
  <w:style w:type="character" w:customStyle="1" w:styleId="1260">
    <w:name w:val="Знак1 Знак Знак26"/>
    <w:uiPriority w:val="99"/>
    <w:locked/>
    <w:rsid w:val="005F5450"/>
    <w:rPr>
      <w:sz w:val="24"/>
    </w:rPr>
  </w:style>
  <w:style w:type="character" w:customStyle="1" w:styleId="1272">
    <w:name w:val="Знак1 Знак Знак27"/>
    <w:uiPriority w:val="99"/>
    <w:locked/>
    <w:rsid w:val="005F5450"/>
    <w:rPr>
      <w:sz w:val="24"/>
    </w:rPr>
  </w:style>
  <w:style w:type="character" w:customStyle="1" w:styleId="7d">
    <w:name w:val="Без интервала Знак7"/>
    <w:uiPriority w:val="99"/>
    <w:locked/>
    <w:rsid w:val="005F5450"/>
    <w:rPr>
      <w:sz w:val="24"/>
      <w:lang w:eastAsia="en-US"/>
    </w:rPr>
  </w:style>
  <w:style w:type="character" w:customStyle="1" w:styleId="393">
    <w:name w:val="Знак Знак393"/>
    <w:uiPriority w:val="99"/>
    <w:rsid w:val="005F5450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5F5450"/>
    <w:rPr>
      <w:b/>
      <w:sz w:val="28"/>
    </w:rPr>
  </w:style>
  <w:style w:type="character" w:customStyle="1" w:styleId="373">
    <w:name w:val="Знак Знак373"/>
    <w:uiPriority w:val="99"/>
    <w:rsid w:val="005F5450"/>
    <w:rPr>
      <w:b/>
      <w:i/>
      <w:sz w:val="26"/>
    </w:rPr>
  </w:style>
  <w:style w:type="character" w:customStyle="1" w:styleId="363">
    <w:name w:val="Знак Знак363"/>
    <w:uiPriority w:val="99"/>
    <w:rsid w:val="005F5450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5F5450"/>
    <w:rPr>
      <w:sz w:val="24"/>
      <w:lang w:val="ru-RU" w:eastAsia="ru-RU"/>
    </w:rPr>
  </w:style>
  <w:style w:type="character" w:customStyle="1" w:styleId="3430">
    <w:name w:val="Знак Знак343"/>
    <w:uiPriority w:val="99"/>
    <w:rsid w:val="005F5450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5F5450"/>
    <w:rPr>
      <w:sz w:val="16"/>
    </w:rPr>
  </w:style>
  <w:style w:type="character" w:customStyle="1" w:styleId="Heading122">
    <w:name w:val="Heading 12 Знак Знак2"/>
    <w:uiPriority w:val="99"/>
    <w:qFormat/>
    <w:rsid w:val="005F5450"/>
    <w:rPr>
      <w:rFonts w:ascii="Courier New" w:hAnsi="Courier New"/>
    </w:rPr>
  </w:style>
  <w:style w:type="character" w:customStyle="1" w:styleId="3140">
    <w:name w:val="Знак Знак314"/>
    <w:uiPriority w:val="99"/>
    <w:rsid w:val="005F5450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5F5450"/>
    <w:rPr>
      <w:sz w:val="24"/>
    </w:rPr>
  </w:style>
  <w:style w:type="character" w:customStyle="1" w:styleId="293">
    <w:name w:val="Знак Знак293"/>
    <w:uiPriority w:val="99"/>
    <w:rsid w:val="005F5450"/>
    <w:rPr>
      <w:sz w:val="24"/>
    </w:rPr>
  </w:style>
  <w:style w:type="character" w:customStyle="1" w:styleId="7130">
    <w:name w:val="Знак Знак713"/>
    <w:uiPriority w:val="99"/>
    <w:rsid w:val="005F5450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5F5450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5F5450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5F5450"/>
    <w:rPr>
      <w:rFonts w:ascii="Tahoma" w:hAnsi="Tahoma"/>
    </w:rPr>
  </w:style>
  <w:style w:type="character" w:customStyle="1" w:styleId="273">
    <w:name w:val="Знак Знак273"/>
    <w:uiPriority w:val="99"/>
    <w:qFormat/>
    <w:rsid w:val="005F5450"/>
    <w:rPr>
      <w:sz w:val="24"/>
    </w:rPr>
  </w:style>
  <w:style w:type="character" w:customStyle="1" w:styleId="1090">
    <w:name w:val="Знак Знак109"/>
    <w:uiPriority w:val="99"/>
    <w:locked/>
    <w:rsid w:val="005F5450"/>
    <w:rPr>
      <w:sz w:val="16"/>
      <w:lang w:val="ru-RU" w:eastAsia="ru-RU"/>
    </w:rPr>
  </w:style>
  <w:style w:type="character" w:customStyle="1" w:styleId="626">
    <w:name w:val="Знак Знак626"/>
    <w:uiPriority w:val="99"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5F5450"/>
    <w:rPr>
      <w:sz w:val="24"/>
      <w:lang w:val="en-US"/>
    </w:rPr>
  </w:style>
  <w:style w:type="character" w:customStyle="1" w:styleId="1231">
    <w:name w:val="Знак Знак123"/>
    <w:uiPriority w:val="99"/>
    <w:rsid w:val="005F5450"/>
    <w:rPr>
      <w:sz w:val="16"/>
    </w:rPr>
  </w:style>
  <w:style w:type="character" w:customStyle="1" w:styleId="1350">
    <w:name w:val="Знак Знак135"/>
    <w:uiPriority w:val="99"/>
    <w:rsid w:val="005F5450"/>
    <w:rPr>
      <w:lang w:val="ru-RU" w:eastAsia="ru-RU"/>
    </w:rPr>
  </w:style>
  <w:style w:type="character" w:customStyle="1" w:styleId="16100">
    <w:name w:val="Знак Знак1610"/>
    <w:uiPriority w:val="99"/>
    <w:locked/>
    <w:rsid w:val="005F5450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5F5450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5F5450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5F5450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5F5450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5F5450"/>
    <w:rPr>
      <w:rFonts w:ascii="Arial" w:hAnsi="Arial"/>
      <w:sz w:val="22"/>
    </w:rPr>
  </w:style>
  <w:style w:type="character" w:customStyle="1" w:styleId="199">
    <w:name w:val="Знак Знак199"/>
    <w:uiPriority w:val="99"/>
    <w:rsid w:val="005F5450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5F5450"/>
    <w:rPr>
      <w:rFonts w:ascii="Courier New" w:hAnsi="Courier New"/>
    </w:rPr>
  </w:style>
  <w:style w:type="character" w:customStyle="1" w:styleId="179">
    <w:name w:val="Знак Знак179"/>
    <w:uiPriority w:val="99"/>
    <w:rsid w:val="005F5450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5F5450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5F5450"/>
    <w:rPr>
      <w:sz w:val="24"/>
    </w:rPr>
  </w:style>
  <w:style w:type="character" w:customStyle="1" w:styleId="5200">
    <w:name w:val="Знак Знак520"/>
    <w:uiPriority w:val="99"/>
    <w:rsid w:val="005F5450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5F5450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5F5450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5F5450"/>
    <w:rPr>
      <w:b/>
      <w:sz w:val="28"/>
    </w:rPr>
  </w:style>
  <w:style w:type="character" w:customStyle="1" w:styleId="800">
    <w:name w:val="Знак Знак80"/>
    <w:uiPriority w:val="99"/>
    <w:rsid w:val="005F5450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5F5450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5F5450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5F5450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5F5450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5F5450"/>
  </w:style>
  <w:style w:type="character" w:customStyle="1" w:styleId="2380">
    <w:name w:val="Знак Знак23 Знак8"/>
    <w:uiPriority w:val="99"/>
    <w:locked/>
    <w:rsid w:val="005F5450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5F5450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5F5450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5F5450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5F5450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5F5450"/>
    <w:rPr>
      <w:sz w:val="24"/>
    </w:rPr>
  </w:style>
  <w:style w:type="character" w:customStyle="1" w:styleId="51100">
    <w:name w:val="Знак Знак5110"/>
    <w:uiPriority w:val="99"/>
    <w:locked/>
    <w:rsid w:val="005F5450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5F5450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5F5450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5F5450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5F5450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5F5450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5F5450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5F5450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5F5450"/>
    <w:rPr>
      <w:sz w:val="16"/>
    </w:rPr>
  </w:style>
  <w:style w:type="character" w:customStyle="1" w:styleId="509">
    <w:name w:val="Знак Знак509"/>
    <w:uiPriority w:val="99"/>
    <w:locked/>
    <w:rsid w:val="005F5450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5F5450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5F5450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5F5450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5F5450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5F5450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5F5450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5F5450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5F5450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5F5450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5F5450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5F5450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5F5450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5F5450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5F5450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5F5450"/>
    <w:rPr>
      <w:lang w:val="ru-RU" w:eastAsia="ru-RU"/>
    </w:rPr>
  </w:style>
  <w:style w:type="character" w:customStyle="1" w:styleId="563">
    <w:name w:val="Знак Знак563"/>
    <w:uiPriority w:val="99"/>
    <w:locked/>
    <w:rsid w:val="005F5450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5F5450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5F5450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5F5450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5F5450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5F5450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5F5450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5F5450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5F5450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5F5450"/>
    <w:rPr>
      <w:b/>
      <w:sz w:val="28"/>
    </w:rPr>
  </w:style>
  <w:style w:type="character" w:customStyle="1" w:styleId="703">
    <w:name w:val="Знак Знак703"/>
    <w:uiPriority w:val="99"/>
    <w:rsid w:val="005F5450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5F5450"/>
    <w:rPr>
      <w:b/>
      <w:sz w:val="28"/>
    </w:rPr>
  </w:style>
  <w:style w:type="character" w:customStyle="1" w:styleId="683">
    <w:name w:val="Знак Знак683"/>
    <w:uiPriority w:val="99"/>
    <w:rsid w:val="005F5450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5F5450"/>
  </w:style>
  <w:style w:type="character" w:customStyle="1" w:styleId="HeaderChar2">
    <w:name w:val="Header Char2"/>
    <w:uiPriority w:val="99"/>
    <w:locked/>
    <w:rsid w:val="005F5450"/>
    <w:rPr>
      <w:sz w:val="24"/>
    </w:rPr>
  </w:style>
  <w:style w:type="character" w:customStyle="1" w:styleId="FooterChar2">
    <w:name w:val="Footer Char2"/>
    <w:uiPriority w:val="99"/>
    <w:locked/>
    <w:rsid w:val="005F5450"/>
    <w:rPr>
      <w:sz w:val="24"/>
    </w:rPr>
  </w:style>
  <w:style w:type="character" w:customStyle="1" w:styleId="EndnoteTextChar2">
    <w:name w:val="Endnote Text Char2"/>
    <w:uiPriority w:val="99"/>
    <w:locked/>
    <w:rsid w:val="005F5450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5F5450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5F5450"/>
    <w:rPr>
      <w:sz w:val="24"/>
      <w:lang w:val="en-US"/>
    </w:rPr>
  </w:style>
  <w:style w:type="character" w:customStyle="1" w:styleId="SubtitleChar2">
    <w:name w:val="Subtitle Char2"/>
    <w:uiPriority w:val="99"/>
    <w:locked/>
    <w:rsid w:val="005F5450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5F5450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5F5450"/>
    <w:rPr>
      <w:sz w:val="24"/>
    </w:rPr>
  </w:style>
  <w:style w:type="character" w:customStyle="1" w:styleId="BodyTextIndent2Char2">
    <w:name w:val="Body Text Indent 2 Char2"/>
    <w:uiPriority w:val="99"/>
    <w:locked/>
    <w:rsid w:val="005F5450"/>
    <w:rPr>
      <w:sz w:val="24"/>
    </w:rPr>
  </w:style>
  <w:style w:type="character" w:customStyle="1" w:styleId="BodyTextIndent3Char2">
    <w:name w:val="Body Text Indent 3 Char2"/>
    <w:uiPriority w:val="99"/>
    <w:locked/>
    <w:rsid w:val="005F5450"/>
    <w:rPr>
      <w:sz w:val="16"/>
    </w:rPr>
  </w:style>
  <w:style w:type="character" w:customStyle="1" w:styleId="DocumentMapChar2">
    <w:name w:val="Document Map Char2"/>
    <w:uiPriority w:val="99"/>
    <w:locked/>
    <w:rsid w:val="005F5450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5F5450"/>
    <w:rPr>
      <w:sz w:val="16"/>
    </w:rPr>
  </w:style>
  <w:style w:type="character" w:customStyle="1" w:styleId="BalloonTextChar2">
    <w:name w:val="Balloon Text Char2"/>
    <w:uiPriority w:val="99"/>
    <w:locked/>
    <w:rsid w:val="005F5450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5F5450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5F5450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5F5450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5F5450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5F5450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5F5450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5F5450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5F5450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5F5450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5F5450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5F5450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5F5450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5F5450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5F5450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5F5450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5F5450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5F5450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5F5450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5F5450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5F5450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5F5450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5F5450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5F5450"/>
    <w:rPr>
      <w:i/>
      <w:color w:val="808080"/>
    </w:rPr>
  </w:style>
  <w:style w:type="character" w:customStyle="1" w:styleId="DefaultParagraphFont1">
    <w:name w:val="Default Paragraph Font1"/>
    <w:uiPriority w:val="99"/>
    <w:rsid w:val="005F5450"/>
  </w:style>
  <w:style w:type="character" w:customStyle="1" w:styleId="PlaceholderText1">
    <w:name w:val="Placeholder Text1"/>
    <w:uiPriority w:val="99"/>
    <w:rsid w:val="005F5450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5F5450"/>
    <w:rPr>
      <w:b/>
    </w:rPr>
  </w:style>
  <w:style w:type="character" w:customStyle="1" w:styleId="1102">
    <w:name w:val="Знак Знак110"/>
    <w:uiPriority w:val="99"/>
    <w:qFormat/>
    <w:rsid w:val="005F5450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5F5450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5F5450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5F5450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5F5450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5F5450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5F5450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5F5450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5F5450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5F5450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5F5450"/>
  </w:style>
  <w:style w:type="paragraph" w:customStyle="1" w:styleId="3ffb">
    <w:name w:val="Подзаголовок3"/>
    <w:basedOn w:val="a2"/>
    <w:uiPriority w:val="99"/>
    <w:qFormat/>
    <w:rsid w:val="005F5450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5F5450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5F5450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5F5450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5F5450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5F5450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5F5450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5F5450"/>
    <w:rPr>
      <w:sz w:val="16"/>
    </w:rPr>
  </w:style>
  <w:style w:type="character" w:customStyle="1" w:styleId="1211">
    <w:name w:val="Знак Знак121"/>
    <w:uiPriority w:val="99"/>
    <w:qFormat/>
    <w:locked/>
    <w:rsid w:val="005F5450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5F5450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5F5450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5F5450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5F5450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5F5450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5F5450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5F5450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5F5450"/>
    <w:rPr>
      <w:b/>
      <w:i/>
      <w:color w:val="4F81BD"/>
    </w:rPr>
  </w:style>
  <w:style w:type="character" w:customStyle="1" w:styleId="2fffb">
    <w:name w:val="Слабая ссылка2"/>
    <w:uiPriority w:val="99"/>
    <w:rsid w:val="005F5450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5F5450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5F5450"/>
    <w:rPr>
      <w:b/>
      <w:smallCaps/>
      <w:spacing w:val="5"/>
    </w:rPr>
  </w:style>
  <w:style w:type="character" w:customStyle="1" w:styleId="4fc">
    <w:name w:val="Замещающий текст4"/>
    <w:uiPriority w:val="99"/>
    <w:rsid w:val="005F5450"/>
    <w:rPr>
      <w:color w:val="808080"/>
    </w:rPr>
  </w:style>
  <w:style w:type="character" w:customStyle="1" w:styleId="Heading4Char1">
    <w:name w:val="Heading 4 Char1"/>
    <w:uiPriority w:val="99"/>
    <w:locked/>
    <w:rsid w:val="005F5450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5F5450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5F5450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5F5450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5F5450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5F5450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5F5450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5F5450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5F5450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5F5450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5F5450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5F5450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5F5450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5F5450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5F5450"/>
    <w:rPr>
      <w:rFonts w:cs="Times New Roman"/>
    </w:rPr>
  </w:style>
  <w:style w:type="paragraph" w:customStyle="1" w:styleId="10d">
    <w:name w:val="Обычный10"/>
    <w:uiPriority w:val="99"/>
    <w:qFormat/>
    <w:rsid w:val="005F5450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5F5450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5F5450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5F5450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5F5450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5F5450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5F5450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5F5450"/>
    <w:rPr>
      <w:sz w:val="24"/>
    </w:rPr>
  </w:style>
  <w:style w:type="character" w:customStyle="1" w:styleId="624">
    <w:name w:val="Знак Знак624"/>
    <w:uiPriority w:val="99"/>
    <w:locked/>
    <w:rsid w:val="005F5450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5F5450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5F5450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5F5450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5F5450"/>
    <w:rPr>
      <w:b/>
    </w:rPr>
  </w:style>
  <w:style w:type="character" w:customStyle="1" w:styleId="affffffffff">
    <w:name w:val="текст Знак Знак"/>
    <w:uiPriority w:val="99"/>
    <w:qFormat/>
    <w:rsid w:val="005F5450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5F5450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5F5450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5F5450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5F5450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5F5450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5F5450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5F5450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5F5450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5F5450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5F5450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5F5450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5F5450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5F5450"/>
    <w:rPr>
      <w:rFonts w:cs="Times New Roman"/>
    </w:rPr>
  </w:style>
  <w:style w:type="character" w:customStyle="1" w:styleId="ft1067">
    <w:name w:val="ft1067"/>
    <w:basedOn w:val="a3"/>
    <w:uiPriority w:val="99"/>
    <w:qFormat/>
    <w:rsid w:val="005F5450"/>
    <w:rPr>
      <w:rFonts w:cs="Times New Roman"/>
    </w:rPr>
  </w:style>
  <w:style w:type="character" w:customStyle="1" w:styleId="ft1144">
    <w:name w:val="ft1144"/>
    <w:basedOn w:val="a3"/>
    <w:uiPriority w:val="99"/>
    <w:qFormat/>
    <w:rsid w:val="005F5450"/>
    <w:rPr>
      <w:rFonts w:cs="Times New Roman"/>
    </w:rPr>
  </w:style>
  <w:style w:type="character" w:customStyle="1" w:styleId="ft1207">
    <w:name w:val="ft1207"/>
    <w:basedOn w:val="a3"/>
    <w:uiPriority w:val="99"/>
    <w:qFormat/>
    <w:rsid w:val="005F5450"/>
    <w:rPr>
      <w:rFonts w:cs="Times New Roman"/>
    </w:rPr>
  </w:style>
  <w:style w:type="character" w:customStyle="1" w:styleId="ft1213">
    <w:name w:val="ft1213"/>
    <w:basedOn w:val="a3"/>
    <w:uiPriority w:val="99"/>
    <w:qFormat/>
    <w:rsid w:val="005F5450"/>
    <w:rPr>
      <w:rFonts w:cs="Times New Roman"/>
    </w:rPr>
  </w:style>
  <w:style w:type="character" w:customStyle="1" w:styleId="ft1214">
    <w:name w:val="ft1214"/>
    <w:basedOn w:val="a3"/>
    <w:uiPriority w:val="99"/>
    <w:qFormat/>
    <w:rsid w:val="005F5450"/>
    <w:rPr>
      <w:rFonts w:cs="Times New Roman"/>
    </w:rPr>
  </w:style>
  <w:style w:type="character" w:customStyle="1" w:styleId="ft1289">
    <w:name w:val="ft1289"/>
    <w:basedOn w:val="a3"/>
    <w:uiPriority w:val="99"/>
    <w:qFormat/>
    <w:rsid w:val="005F5450"/>
    <w:rPr>
      <w:rFonts w:cs="Times New Roman"/>
    </w:rPr>
  </w:style>
  <w:style w:type="character" w:customStyle="1" w:styleId="ft1311">
    <w:name w:val="ft1311"/>
    <w:basedOn w:val="a3"/>
    <w:uiPriority w:val="99"/>
    <w:qFormat/>
    <w:rsid w:val="005F5450"/>
    <w:rPr>
      <w:rFonts w:cs="Times New Roman"/>
    </w:rPr>
  </w:style>
  <w:style w:type="character" w:customStyle="1" w:styleId="ft3008">
    <w:name w:val="ft3008"/>
    <w:basedOn w:val="a3"/>
    <w:uiPriority w:val="99"/>
    <w:qFormat/>
    <w:rsid w:val="005F5450"/>
    <w:rPr>
      <w:rFonts w:cs="Times New Roman"/>
    </w:rPr>
  </w:style>
  <w:style w:type="character" w:customStyle="1" w:styleId="ft3181">
    <w:name w:val="ft3181"/>
    <w:basedOn w:val="a3"/>
    <w:uiPriority w:val="99"/>
    <w:qFormat/>
    <w:rsid w:val="005F5450"/>
    <w:rPr>
      <w:rFonts w:cs="Times New Roman"/>
    </w:rPr>
  </w:style>
  <w:style w:type="character" w:customStyle="1" w:styleId="ft722">
    <w:name w:val="ft722"/>
    <w:basedOn w:val="a3"/>
    <w:uiPriority w:val="99"/>
    <w:qFormat/>
    <w:rsid w:val="005F5450"/>
    <w:rPr>
      <w:rFonts w:cs="Times New Roman"/>
    </w:rPr>
  </w:style>
  <w:style w:type="character" w:customStyle="1" w:styleId="ft728">
    <w:name w:val="ft728"/>
    <w:basedOn w:val="a3"/>
    <w:uiPriority w:val="99"/>
    <w:qFormat/>
    <w:rsid w:val="005F5450"/>
    <w:rPr>
      <w:rFonts w:cs="Times New Roman"/>
    </w:rPr>
  </w:style>
  <w:style w:type="character" w:customStyle="1" w:styleId="ft730">
    <w:name w:val="ft730"/>
    <w:basedOn w:val="a3"/>
    <w:uiPriority w:val="99"/>
    <w:qFormat/>
    <w:rsid w:val="005F5450"/>
    <w:rPr>
      <w:rFonts w:cs="Times New Roman"/>
    </w:rPr>
  </w:style>
  <w:style w:type="character" w:customStyle="1" w:styleId="ft72">
    <w:name w:val="ft72"/>
    <w:basedOn w:val="a3"/>
    <w:uiPriority w:val="99"/>
    <w:qFormat/>
    <w:rsid w:val="005F5450"/>
    <w:rPr>
      <w:rFonts w:cs="Times New Roman"/>
    </w:rPr>
  </w:style>
  <w:style w:type="character" w:customStyle="1" w:styleId="ft731">
    <w:name w:val="ft731"/>
    <w:basedOn w:val="a3"/>
    <w:uiPriority w:val="99"/>
    <w:qFormat/>
    <w:rsid w:val="005F5450"/>
    <w:rPr>
      <w:rFonts w:cs="Times New Roman"/>
    </w:rPr>
  </w:style>
  <w:style w:type="character" w:customStyle="1" w:styleId="ft732">
    <w:name w:val="ft732"/>
    <w:basedOn w:val="a3"/>
    <w:uiPriority w:val="99"/>
    <w:qFormat/>
    <w:rsid w:val="005F5450"/>
    <w:rPr>
      <w:rFonts w:cs="Times New Roman"/>
    </w:rPr>
  </w:style>
  <w:style w:type="character" w:customStyle="1" w:styleId="ft735">
    <w:name w:val="ft735"/>
    <w:basedOn w:val="a3"/>
    <w:uiPriority w:val="99"/>
    <w:qFormat/>
    <w:rsid w:val="005F5450"/>
    <w:rPr>
      <w:rFonts w:cs="Times New Roman"/>
    </w:rPr>
  </w:style>
  <w:style w:type="character" w:customStyle="1" w:styleId="ft738">
    <w:name w:val="ft738"/>
    <w:basedOn w:val="a3"/>
    <w:uiPriority w:val="99"/>
    <w:qFormat/>
    <w:rsid w:val="005F5450"/>
    <w:rPr>
      <w:rFonts w:cs="Times New Roman"/>
    </w:rPr>
  </w:style>
  <w:style w:type="character" w:customStyle="1" w:styleId="ft747">
    <w:name w:val="ft747"/>
    <w:basedOn w:val="a3"/>
    <w:uiPriority w:val="99"/>
    <w:qFormat/>
    <w:rsid w:val="005F5450"/>
    <w:rPr>
      <w:rFonts w:cs="Times New Roman"/>
    </w:rPr>
  </w:style>
  <w:style w:type="character" w:customStyle="1" w:styleId="ft758">
    <w:name w:val="ft758"/>
    <w:basedOn w:val="a3"/>
    <w:uiPriority w:val="99"/>
    <w:qFormat/>
    <w:rsid w:val="005F5450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5F5450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5F5450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5F5450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5F5450"/>
    <w:rPr>
      <w:rFonts w:cs="Times New Roman"/>
    </w:rPr>
  </w:style>
  <w:style w:type="character" w:customStyle="1" w:styleId="ft2109">
    <w:name w:val="ft2109"/>
    <w:basedOn w:val="a3"/>
    <w:uiPriority w:val="99"/>
    <w:qFormat/>
    <w:rsid w:val="005F5450"/>
    <w:rPr>
      <w:rFonts w:cs="Times New Roman"/>
    </w:rPr>
  </w:style>
  <w:style w:type="character" w:customStyle="1" w:styleId="ft2121">
    <w:name w:val="ft2121"/>
    <w:basedOn w:val="a3"/>
    <w:uiPriority w:val="99"/>
    <w:qFormat/>
    <w:rsid w:val="005F5450"/>
    <w:rPr>
      <w:rFonts w:cs="Times New Roman"/>
    </w:rPr>
  </w:style>
  <w:style w:type="character" w:customStyle="1" w:styleId="ft2130">
    <w:name w:val="ft2130"/>
    <w:basedOn w:val="a3"/>
    <w:uiPriority w:val="99"/>
    <w:qFormat/>
    <w:rsid w:val="005F5450"/>
    <w:rPr>
      <w:rFonts w:cs="Times New Roman"/>
    </w:rPr>
  </w:style>
  <w:style w:type="character" w:customStyle="1" w:styleId="ft24421">
    <w:name w:val="ft24421"/>
    <w:uiPriority w:val="99"/>
    <w:qFormat/>
    <w:rsid w:val="005F5450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5F5450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5F5450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5F5450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5F5450"/>
    <w:rPr>
      <w:rFonts w:cs="Times New Roman"/>
    </w:rPr>
  </w:style>
  <w:style w:type="character" w:customStyle="1" w:styleId="rvts15">
    <w:name w:val="rvts15"/>
    <w:basedOn w:val="a3"/>
    <w:uiPriority w:val="99"/>
    <w:qFormat/>
    <w:rsid w:val="005F5450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5F5450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5F5450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5F5450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5F5450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5F5450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5F5450"/>
    <w:rPr>
      <w:rFonts w:cs="Times New Roman"/>
    </w:rPr>
  </w:style>
  <w:style w:type="character" w:customStyle="1" w:styleId="ft404">
    <w:name w:val="ft404"/>
    <w:basedOn w:val="a3"/>
    <w:uiPriority w:val="99"/>
    <w:qFormat/>
    <w:rsid w:val="005F5450"/>
    <w:rPr>
      <w:rFonts w:cs="Times New Roman"/>
    </w:rPr>
  </w:style>
  <w:style w:type="character" w:customStyle="1" w:styleId="ft2">
    <w:name w:val="ft2"/>
    <w:basedOn w:val="a3"/>
    <w:uiPriority w:val="99"/>
    <w:qFormat/>
    <w:rsid w:val="005F5450"/>
    <w:rPr>
      <w:rFonts w:cs="Times New Roman"/>
    </w:rPr>
  </w:style>
  <w:style w:type="character" w:customStyle="1" w:styleId="ft405">
    <w:name w:val="ft405"/>
    <w:basedOn w:val="a3"/>
    <w:uiPriority w:val="99"/>
    <w:qFormat/>
    <w:rsid w:val="005F5450"/>
    <w:rPr>
      <w:rFonts w:cs="Times New Roman"/>
    </w:rPr>
  </w:style>
  <w:style w:type="character" w:customStyle="1" w:styleId="ft407">
    <w:name w:val="ft407"/>
    <w:basedOn w:val="a3"/>
    <w:uiPriority w:val="99"/>
    <w:qFormat/>
    <w:rsid w:val="005F5450"/>
    <w:rPr>
      <w:rFonts w:cs="Times New Roman"/>
    </w:rPr>
  </w:style>
  <w:style w:type="character" w:customStyle="1" w:styleId="ft411">
    <w:name w:val="ft411"/>
    <w:basedOn w:val="a3"/>
    <w:uiPriority w:val="99"/>
    <w:qFormat/>
    <w:rsid w:val="005F5450"/>
    <w:rPr>
      <w:rFonts w:cs="Times New Roman"/>
    </w:rPr>
  </w:style>
  <w:style w:type="character" w:customStyle="1" w:styleId="ft416">
    <w:name w:val="ft416"/>
    <w:basedOn w:val="a3"/>
    <w:uiPriority w:val="99"/>
    <w:qFormat/>
    <w:rsid w:val="005F5450"/>
    <w:rPr>
      <w:rFonts w:cs="Times New Roman"/>
    </w:rPr>
  </w:style>
  <w:style w:type="character" w:customStyle="1" w:styleId="ft438">
    <w:name w:val="ft438"/>
    <w:basedOn w:val="a3"/>
    <w:uiPriority w:val="99"/>
    <w:qFormat/>
    <w:rsid w:val="005F5450"/>
    <w:rPr>
      <w:rFonts w:cs="Times New Roman"/>
    </w:rPr>
  </w:style>
  <w:style w:type="character" w:customStyle="1" w:styleId="ft461">
    <w:name w:val="ft461"/>
    <w:basedOn w:val="a3"/>
    <w:uiPriority w:val="99"/>
    <w:qFormat/>
    <w:rsid w:val="005F5450"/>
    <w:rPr>
      <w:rFonts w:cs="Times New Roman"/>
    </w:rPr>
  </w:style>
  <w:style w:type="character" w:customStyle="1" w:styleId="ft485">
    <w:name w:val="ft485"/>
    <w:basedOn w:val="a3"/>
    <w:uiPriority w:val="99"/>
    <w:qFormat/>
    <w:rsid w:val="005F5450"/>
    <w:rPr>
      <w:rFonts w:cs="Times New Roman"/>
    </w:rPr>
  </w:style>
  <w:style w:type="character" w:customStyle="1" w:styleId="ft507">
    <w:name w:val="ft507"/>
    <w:basedOn w:val="a3"/>
    <w:uiPriority w:val="99"/>
    <w:qFormat/>
    <w:rsid w:val="005F5450"/>
    <w:rPr>
      <w:rFonts w:cs="Times New Roman"/>
    </w:rPr>
  </w:style>
  <w:style w:type="character" w:customStyle="1" w:styleId="ft464">
    <w:name w:val="ft464"/>
    <w:basedOn w:val="a3"/>
    <w:uiPriority w:val="99"/>
    <w:qFormat/>
    <w:rsid w:val="005F5450"/>
    <w:rPr>
      <w:rFonts w:cs="Times New Roman"/>
    </w:rPr>
  </w:style>
  <w:style w:type="character" w:customStyle="1" w:styleId="ft515">
    <w:name w:val="ft515"/>
    <w:basedOn w:val="a3"/>
    <w:uiPriority w:val="99"/>
    <w:qFormat/>
    <w:rsid w:val="005F5450"/>
    <w:rPr>
      <w:rFonts w:cs="Times New Roman"/>
    </w:rPr>
  </w:style>
  <w:style w:type="character" w:customStyle="1" w:styleId="ft518">
    <w:name w:val="ft518"/>
    <w:basedOn w:val="a3"/>
    <w:uiPriority w:val="99"/>
    <w:qFormat/>
    <w:rsid w:val="005F5450"/>
    <w:rPr>
      <w:rFonts w:cs="Times New Roman"/>
    </w:rPr>
  </w:style>
  <w:style w:type="character" w:customStyle="1" w:styleId="ft521">
    <w:name w:val="ft521"/>
    <w:basedOn w:val="a3"/>
    <w:uiPriority w:val="99"/>
    <w:qFormat/>
    <w:rsid w:val="005F5450"/>
    <w:rPr>
      <w:rFonts w:cs="Times New Roman"/>
    </w:rPr>
  </w:style>
  <w:style w:type="character" w:customStyle="1" w:styleId="ft525">
    <w:name w:val="ft525"/>
    <w:basedOn w:val="a3"/>
    <w:uiPriority w:val="99"/>
    <w:qFormat/>
    <w:rsid w:val="005F5450"/>
    <w:rPr>
      <w:rFonts w:cs="Times New Roman"/>
    </w:rPr>
  </w:style>
  <w:style w:type="character" w:customStyle="1" w:styleId="ft549">
    <w:name w:val="ft549"/>
    <w:basedOn w:val="a3"/>
    <w:uiPriority w:val="99"/>
    <w:qFormat/>
    <w:rsid w:val="005F5450"/>
    <w:rPr>
      <w:rFonts w:cs="Times New Roman"/>
    </w:rPr>
  </w:style>
  <w:style w:type="character" w:customStyle="1" w:styleId="ft554">
    <w:name w:val="ft554"/>
    <w:basedOn w:val="a3"/>
    <w:uiPriority w:val="99"/>
    <w:qFormat/>
    <w:rsid w:val="005F5450"/>
    <w:rPr>
      <w:rFonts w:cs="Times New Roman"/>
    </w:rPr>
  </w:style>
  <w:style w:type="character" w:customStyle="1" w:styleId="ft557">
    <w:name w:val="ft557"/>
    <w:basedOn w:val="a3"/>
    <w:uiPriority w:val="99"/>
    <w:qFormat/>
    <w:rsid w:val="005F5450"/>
    <w:rPr>
      <w:rFonts w:cs="Times New Roman"/>
    </w:rPr>
  </w:style>
  <w:style w:type="character" w:customStyle="1" w:styleId="ft561">
    <w:name w:val="ft561"/>
    <w:basedOn w:val="a3"/>
    <w:uiPriority w:val="99"/>
    <w:qFormat/>
    <w:rsid w:val="005F5450"/>
    <w:rPr>
      <w:rFonts w:cs="Times New Roman"/>
    </w:rPr>
  </w:style>
  <w:style w:type="character" w:customStyle="1" w:styleId="ft565">
    <w:name w:val="ft565"/>
    <w:basedOn w:val="a3"/>
    <w:uiPriority w:val="99"/>
    <w:qFormat/>
    <w:rsid w:val="005F5450"/>
    <w:rPr>
      <w:rFonts w:cs="Times New Roman"/>
    </w:rPr>
  </w:style>
  <w:style w:type="character" w:customStyle="1" w:styleId="ft570">
    <w:name w:val="ft570"/>
    <w:basedOn w:val="a3"/>
    <w:uiPriority w:val="99"/>
    <w:qFormat/>
    <w:rsid w:val="005F5450"/>
    <w:rPr>
      <w:rFonts w:cs="Times New Roman"/>
    </w:rPr>
  </w:style>
  <w:style w:type="character" w:customStyle="1" w:styleId="ft594">
    <w:name w:val="ft594"/>
    <w:basedOn w:val="a3"/>
    <w:uiPriority w:val="99"/>
    <w:qFormat/>
    <w:rsid w:val="005F5450"/>
    <w:rPr>
      <w:rFonts w:cs="Times New Roman"/>
    </w:rPr>
  </w:style>
  <w:style w:type="character" w:customStyle="1" w:styleId="ft600">
    <w:name w:val="ft600"/>
    <w:basedOn w:val="a3"/>
    <w:uiPriority w:val="99"/>
    <w:qFormat/>
    <w:rsid w:val="005F5450"/>
    <w:rPr>
      <w:rFonts w:cs="Times New Roman"/>
    </w:rPr>
  </w:style>
  <w:style w:type="character" w:customStyle="1" w:styleId="ft625">
    <w:name w:val="ft625"/>
    <w:basedOn w:val="a3"/>
    <w:uiPriority w:val="99"/>
    <w:qFormat/>
    <w:rsid w:val="005F5450"/>
    <w:rPr>
      <w:rFonts w:cs="Times New Roman"/>
    </w:rPr>
  </w:style>
  <w:style w:type="character" w:customStyle="1" w:styleId="ft646">
    <w:name w:val="ft646"/>
    <w:basedOn w:val="a3"/>
    <w:uiPriority w:val="99"/>
    <w:qFormat/>
    <w:rsid w:val="005F5450"/>
    <w:rPr>
      <w:rFonts w:cs="Times New Roman"/>
    </w:rPr>
  </w:style>
  <w:style w:type="character" w:customStyle="1" w:styleId="ft648">
    <w:name w:val="ft648"/>
    <w:basedOn w:val="a3"/>
    <w:uiPriority w:val="99"/>
    <w:qFormat/>
    <w:rsid w:val="005F5450"/>
    <w:rPr>
      <w:rFonts w:cs="Times New Roman"/>
    </w:rPr>
  </w:style>
  <w:style w:type="character" w:customStyle="1" w:styleId="ft650">
    <w:name w:val="ft650"/>
    <w:basedOn w:val="a3"/>
    <w:uiPriority w:val="99"/>
    <w:qFormat/>
    <w:rsid w:val="005F5450"/>
    <w:rPr>
      <w:rFonts w:cs="Times New Roman"/>
    </w:rPr>
  </w:style>
  <w:style w:type="character" w:customStyle="1" w:styleId="ft651">
    <w:name w:val="ft651"/>
    <w:basedOn w:val="a3"/>
    <w:uiPriority w:val="99"/>
    <w:qFormat/>
    <w:rsid w:val="005F5450"/>
    <w:rPr>
      <w:rFonts w:cs="Times New Roman"/>
    </w:rPr>
  </w:style>
  <w:style w:type="character" w:customStyle="1" w:styleId="ft654">
    <w:name w:val="ft654"/>
    <w:basedOn w:val="a3"/>
    <w:uiPriority w:val="99"/>
    <w:qFormat/>
    <w:rsid w:val="005F5450"/>
    <w:rPr>
      <w:rFonts w:cs="Times New Roman"/>
    </w:rPr>
  </w:style>
  <w:style w:type="character" w:customStyle="1" w:styleId="ft655">
    <w:name w:val="ft655"/>
    <w:basedOn w:val="a3"/>
    <w:uiPriority w:val="99"/>
    <w:qFormat/>
    <w:rsid w:val="005F5450"/>
    <w:rPr>
      <w:rFonts w:cs="Times New Roman"/>
    </w:rPr>
  </w:style>
  <w:style w:type="character" w:customStyle="1" w:styleId="ft674">
    <w:name w:val="ft674"/>
    <w:basedOn w:val="a3"/>
    <w:uiPriority w:val="99"/>
    <w:qFormat/>
    <w:rsid w:val="005F5450"/>
    <w:rPr>
      <w:rFonts w:cs="Times New Roman"/>
    </w:rPr>
  </w:style>
  <w:style w:type="character" w:customStyle="1" w:styleId="ft698">
    <w:name w:val="ft698"/>
    <w:basedOn w:val="a3"/>
    <w:uiPriority w:val="99"/>
    <w:qFormat/>
    <w:rsid w:val="005F5450"/>
    <w:rPr>
      <w:rFonts w:cs="Times New Roman"/>
    </w:rPr>
  </w:style>
  <w:style w:type="character" w:customStyle="1" w:styleId="ft709">
    <w:name w:val="ft709"/>
    <w:basedOn w:val="a3"/>
    <w:uiPriority w:val="99"/>
    <w:qFormat/>
    <w:rsid w:val="005F5450"/>
    <w:rPr>
      <w:rFonts w:cs="Times New Roman"/>
    </w:rPr>
  </w:style>
  <w:style w:type="character" w:customStyle="1" w:styleId="ft723">
    <w:name w:val="ft723"/>
    <w:basedOn w:val="a3"/>
    <w:uiPriority w:val="99"/>
    <w:qFormat/>
    <w:rsid w:val="005F5450"/>
    <w:rPr>
      <w:rFonts w:cs="Times New Roman"/>
    </w:rPr>
  </w:style>
  <w:style w:type="character" w:customStyle="1" w:styleId="ft746">
    <w:name w:val="ft746"/>
    <w:basedOn w:val="a3"/>
    <w:uiPriority w:val="99"/>
    <w:qFormat/>
    <w:rsid w:val="005F5450"/>
    <w:rPr>
      <w:rFonts w:cs="Times New Roman"/>
    </w:rPr>
  </w:style>
  <w:style w:type="character" w:customStyle="1" w:styleId="ft770">
    <w:name w:val="ft770"/>
    <w:basedOn w:val="a3"/>
    <w:uiPriority w:val="99"/>
    <w:qFormat/>
    <w:rsid w:val="005F5450"/>
    <w:rPr>
      <w:rFonts w:cs="Times New Roman"/>
    </w:rPr>
  </w:style>
  <w:style w:type="character" w:customStyle="1" w:styleId="ft772">
    <w:name w:val="ft772"/>
    <w:basedOn w:val="a3"/>
    <w:uiPriority w:val="99"/>
    <w:qFormat/>
    <w:rsid w:val="005F5450"/>
    <w:rPr>
      <w:rFonts w:cs="Times New Roman"/>
    </w:rPr>
  </w:style>
  <w:style w:type="character" w:customStyle="1" w:styleId="ft774">
    <w:name w:val="ft774"/>
    <w:basedOn w:val="a3"/>
    <w:uiPriority w:val="99"/>
    <w:qFormat/>
    <w:rsid w:val="005F5450"/>
    <w:rPr>
      <w:rFonts w:cs="Times New Roman"/>
    </w:rPr>
  </w:style>
  <w:style w:type="character" w:customStyle="1" w:styleId="ft777">
    <w:name w:val="ft777"/>
    <w:basedOn w:val="a3"/>
    <w:uiPriority w:val="99"/>
    <w:qFormat/>
    <w:rsid w:val="005F5450"/>
    <w:rPr>
      <w:rFonts w:cs="Times New Roman"/>
    </w:rPr>
  </w:style>
  <w:style w:type="character" w:customStyle="1" w:styleId="ft778">
    <w:name w:val="ft778"/>
    <w:basedOn w:val="a3"/>
    <w:uiPriority w:val="99"/>
    <w:qFormat/>
    <w:rsid w:val="005F5450"/>
    <w:rPr>
      <w:rFonts w:cs="Times New Roman"/>
    </w:rPr>
  </w:style>
  <w:style w:type="character" w:customStyle="1" w:styleId="ft780">
    <w:name w:val="ft780"/>
    <w:basedOn w:val="a3"/>
    <w:uiPriority w:val="99"/>
    <w:qFormat/>
    <w:rsid w:val="005F5450"/>
    <w:rPr>
      <w:rFonts w:cs="Times New Roman"/>
    </w:rPr>
  </w:style>
  <w:style w:type="character" w:customStyle="1" w:styleId="ft794">
    <w:name w:val="ft794"/>
    <w:basedOn w:val="a3"/>
    <w:uiPriority w:val="99"/>
    <w:qFormat/>
    <w:rsid w:val="005F5450"/>
    <w:rPr>
      <w:rFonts w:cs="Times New Roman"/>
    </w:rPr>
  </w:style>
  <w:style w:type="character" w:customStyle="1" w:styleId="ft813">
    <w:name w:val="ft813"/>
    <w:basedOn w:val="a3"/>
    <w:uiPriority w:val="99"/>
    <w:qFormat/>
    <w:rsid w:val="005F5450"/>
    <w:rPr>
      <w:rFonts w:cs="Times New Roman"/>
    </w:rPr>
  </w:style>
  <w:style w:type="character" w:customStyle="1" w:styleId="ft845">
    <w:name w:val="ft845"/>
    <w:basedOn w:val="a3"/>
    <w:uiPriority w:val="99"/>
    <w:qFormat/>
    <w:rsid w:val="005F5450"/>
    <w:rPr>
      <w:rFonts w:cs="Times New Roman"/>
    </w:rPr>
  </w:style>
  <w:style w:type="character" w:customStyle="1" w:styleId="ft846">
    <w:name w:val="ft846"/>
    <w:basedOn w:val="a3"/>
    <w:uiPriority w:val="99"/>
    <w:qFormat/>
    <w:rsid w:val="005F5450"/>
    <w:rPr>
      <w:rFonts w:cs="Times New Roman"/>
    </w:rPr>
  </w:style>
  <w:style w:type="character" w:customStyle="1" w:styleId="ft869">
    <w:name w:val="ft869"/>
    <w:basedOn w:val="a3"/>
    <w:uiPriority w:val="99"/>
    <w:qFormat/>
    <w:rsid w:val="005F5450"/>
    <w:rPr>
      <w:rFonts w:cs="Times New Roman"/>
    </w:rPr>
  </w:style>
  <w:style w:type="character" w:customStyle="1" w:styleId="ft345">
    <w:name w:val="ft345"/>
    <w:basedOn w:val="a3"/>
    <w:uiPriority w:val="99"/>
    <w:qFormat/>
    <w:rsid w:val="005F5450"/>
    <w:rPr>
      <w:rFonts w:cs="Times New Roman"/>
    </w:rPr>
  </w:style>
  <w:style w:type="character" w:customStyle="1" w:styleId="ft348">
    <w:name w:val="ft348"/>
    <w:basedOn w:val="a3"/>
    <w:uiPriority w:val="99"/>
    <w:qFormat/>
    <w:rsid w:val="005F5450"/>
    <w:rPr>
      <w:rFonts w:cs="Times New Roman"/>
    </w:rPr>
  </w:style>
  <w:style w:type="character" w:customStyle="1" w:styleId="ft350">
    <w:name w:val="ft350"/>
    <w:basedOn w:val="a3"/>
    <w:uiPriority w:val="99"/>
    <w:qFormat/>
    <w:rsid w:val="005F5450"/>
    <w:rPr>
      <w:rFonts w:cs="Times New Roman"/>
    </w:rPr>
  </w:style>
  <w:style w:type="character" w:customStyle="1" w:styleId="ft351">
    <w:name w:val="ft351"/>
    <w:basedOn w:val="a3"/>
    <w:uiPriority w:val="99"/>
    <w:qFormat/>
    <w:rsid w:val="005F5450"/>
    <w:rPr>
      <w:rFonts w:cs="Times New Roman"/>
    </w:rPr>
  </w:style>
  <w:style w:type="character" w:customStyle="1" w:styleId="ft353">
    <w:name w:val="ft353"/>
    <w:basedOn w:val="a3"/>
    <w:uiPriority w:val="99"/>
    <w:qFormat/>
    <w:rsid w:val="005F5450"/>
    <w:rPr>
      <w:rFonts w:cs="Times New Roman"/>
    </w:rPr>
  </w:style>
  <w:style w:type="character" w:customStyle="1" w:styleId="ft355">
    <w:name w:val="ft355"/>
    <w:basedOn w:val="a3"/>
    <w:uiPriority w:val="99"/>
    <w:qFormat/>
    <w:rsid w:val="005F5450"/>
    <w:rPr>
      <w:rFonts w:cs="Times New Roman"/>
    </w:rPr>
  </w:style>
  <w:style w:type="character" w:customStyle="1" w:styleId="ft372">
    <w:name w:val="ft372"/>
    <w:basedOn w:val="a3"/>
    <w:uiPriority w:val="99"/>
    <w:qFormat/>
    <w:rsid w:val="005F5450"/>
    <w:rPr>
      <w:rFonts w:cs="Times New Roman"/>
    </w:rPr>
  </w:style>
  <w:style w:type="character" w:customStyle="1" w:styleId="ft219">
    <w:name w:val="ft219"/>
    <w:basedOn w:val="a3"/>
    <w:uiPriority w:val="99"/>
    <w:qFormat/>
    <w:rsid w:val="005F5450"/>
    <w:rPr>
      <w:rFonts w:cs="Times New Roman"/>
    </w:rPr>
  </w:style>
  <w:style w:type="character" w:customStyle="1" w:styleId="ft255">
    <w:name w:val="ft255"/>
    <w:basedOn w:val="a3"/>
    <w:uiPriority w:val="99"/>
    <w:qFormat/>
    <w:rsid w:val="005F5450"/>
    <w:rPr>
      <w:rFonts w:cs="Times New Roman"/>
    </w:rPr>
  </w:style>
  <w:style w:type="character" w:customStyle="1" w:styleId="ft264">
    <w:name w:val="ft264"/>
    <w:basedOn w:val="a3"/>
    <w:uiPriority w:val="99"/>
    <w:qFormat/>
    <w:rsid w:val="005F5450"/>
    <w:rPr>
      <w:rFonts w:cs="Times New Roman"/>
    </w:rPr>
  </w:style>
  <w:style w:type="character" w:customStyle="1" w:styleId="ft269">
    <w:name w:val="ft269"/>
    <w:basedOn w:val="a3"/>
    <w:uiPriority w:val="99"/>
    <w:qFormat/>
    <w:rsid w:val="005F5450"/>
    <w:rPr>
      <w:rFonts w:cs="Times New Roman"/>
    </w:rPr>
  </w:style>
  <w:style w:type="character" w:customStyle="1" w:styleId="ft292">
    <w:name w:val="ft292"/>
    <w:basedOn w:val="a3"/>
    <w:uiPriority w:val="99"/>
    <w:qFormat/>
    <w:rsid w:val="005F5450"/>
    <w:rPr>
      <w:rFonts w:cs="Times New Roman"/>
    </w:rPr>
  </w:style>
  <w:style w:type="character" w:customStyle="1" w:styleId="ft300">
    <w:name w:val="ft300"/>
    <w:basedOn w:val="a3"/>
    <w:uiPriority w:val="99"/>
    <w:qFormat/>
    <w:rsid w:val="005F5450"/>
    <w:rPr>
      <w:rFonts w:cs="Times New Roman"/>
    </w:rPr>
  </w:style>
  <w:style w:type="character" w:customStyle="1" w:styleId="ft308">
    <w:name w:val="ft308"/>
    <w:basedOn w:val="a3"/>
    <w:uiPriority w:val="99"/>
    <w:qFormat/>
    <w:rsid w:val="005F5450"/>
    <w:rPr>
      <w:rFonts w:cs="Times New Roman"/>
    </w:rPr>
  </w:style>
  <w:style w:type="character" w:customStyle="1" w:styleId="ft334">
    <w:name w:val="ft334"/>
    <w:basedOn w:val="a3"/>
    <w:uiPriority w:val="99"/>
    <w:qFormat/>
    <w:rsid w:val="005F5450"/>
    <w:rPr>
      <w:rFonts w:cs="Times New Roman"/>
    </w:rPr>
  </w:style>
  <w:style w:type="character" w:customStyle="1" w:styleId="ft346">
    <w:name w:val="ft346"/>
    <w:basedOn w:val="a3"/>
    <w:uiPriority w:val="99"/>
    <w:qFormat/>
    <w:rsid w:val="005F5450"/>
    <w:rPr>
      <w:rFonts w:cs="Times New Roman"/>
    </w:rPr>
  </w:style>
  <w:style w:type="character" w:customStyle="1" w:styleId="ft3">
    <w:name w:val="ft3"/>
    <w:basedOn w:val="a3"/>
    <w:uiPriority w:val="99"/>
    <w:qFormat/>
    <w:rsid w:val="005F5450"/>
    <w:rPr>
      <w:rFonts w:cs="Times New Roman"/>
    </w:rPr>
  </w:style>
  <w:style w:type="character" w:customStyle="1" w:styleId="ft381">
    <w:name w:val="ft381"/>
    <w:basedOn w:val="a3"/>
    <w:uiPriority w:val="99"/>
    <w:qFormat/>
    <w:rsid w:val="005F5450"/>
    <w:rPr>
      <w:rFonts w:cs="Times New Roman"/>
    </w:rPr>
  </w:style>
  <w:style w:type="character" w:customStyle="1" w:styleId="ft391">
    <w:name w:val="ft391"/>
    <w:basedOn w:val="a3"/>
    <w:uiPriority w:val="99"/>
    <w:qFormat/>
    <w:rsid w:val="005F5450"/>
    <w:rPr>
      <w:rFonts w:cs="Times New Roman"/>
    </w:rPr>
  </w:style>
  <w:style w:type="character" w:customStyle="1" w:styleId="ft397">
    <w:name w:val="ft397"/>
    <w:basedOn w:val="a3"/>
    <w:uiPriority w:val="99"/>
    <w:qFormat/>
    <w:rsid w:val="005F5450"/>
    <w:rPr>
      <w:rFonts w:cs="Times New Roman"/>
    </w:rPr>
  </w:style>
  <w:style w:type="character" w:customStyle="1" w:styleId="ft176">
    <w:name w:val="ft176"/>
    <w:basedOn w:val="a3"/>
    <w:uiPriority w:val="99"/>
    <w:qFormat/>
    <w:rsid w:val="005F5450"/>
    <w:rPr>
      <w:rFonts w:cs="Times New Roman"/>
    </w:rPr>
  </w:style>
  <w:style w:type="character" w:customStyle="1" w:styleId="ft410">
    <w:name w:val="ft410"/>
    <w:basedOn w:val="a3"/>
    <w:uiPriority w:val="99"/>
    <w:qFormat/>
    <w:rsid w:val="005F5450"/>
    <w:rPr>
      <w:rFonts w:cs="Times New Roman"/>
    </w:rPr>
  </w:style>
  <w:style w:type="character" w:customStyle="1" w:styleId="ft421">
    <w:name w:val="ft421"/>
    <w:basedOn w:val="a3"/>
    <w:uiPriority w:val="99"/>
    <w:qFormat/>
    <w:rsid w:val="005F5450"/>
    <w:rPr>
      <w:rFonts w:cs="Times New Roman"/>
    </w:rPr>
  </w:style>
  <w:style w:type="character" w:customStyle="1" w:styleId="ft467">
    <w:name w:val="ft467"/>
    <w:basedOn w:val="a3"/>
    <w:uiPriority w:val="99"/>
    <w:qFormat/>
    <w:rsid w:val="005F5450"/>
    <w:rPr>
      <w:rFonts w:cs="Times New Roman"/>
    </w:rPr>
  </w:style>
  <w:style w:type="character" w:customStyle="1" w:styleId="ft479">
    <w:name w:val="ft479"/>
    <w:basedOn w:val="a3"/>
    <w:uiPriority w:val="99"/>
    <w:qFormat/>
    <w:rsid w:val="005F5450"/>
    <w:rPr>
      <w:rFonts w:cs="Times New Roman"/>
    </w:rPr>
  </w:style>
  <w:style w:type="character" w:customStyle="1" w:styleId="ft578">
    <w:name w:val="ft578"/>
    <w:basedOn w:val="a3"/>
    <w:uiPriority w:val="99"/>
    <w:qFormat/>
    <w:rsid w:val="005F5450"/>
    <w:rPr>
      <w:rFonts w:cs="Times New Roman"/>
    </w:rPr>
  </w:style>
  <w:style w:type="character" w:customStyle="1" w:styleId="ft624">
    <w:name w:val="ft624"/>
    <w:basedOn w:val="a3"/>
    <w:uiPriority w:val="99"/>
    <w:qFormat/>
    <w:rsid w:val="005F5450"/>
    <w:rPr>
      <w:rFonts w:cs="Times New Roman"/>
    </w:rPr>
  </w:style>
  <w:style w:type="character" w:customStyle="1" w:styleId="ft631">
    <w:name w:val="ft631"/>
    <w:basedOn w:val="a3"/>
    <w:uiPriority w:val="99"/>
    <w:qFormat/>
    <w:rsid w:val="005F5450"/>
    <w:rPr>
      <w:rFonts w:cs="Times New Roman"/>
    </w:rPr>
  </w:style>
  <w:style w:type="character" w:customStyle="1" w:styleId="ft679">
    <w:name w:val="ft679"/>
    <w:basedOn w:val="a3"/>
    <w:uiPriority w:val="99"/>
    <w:qFormat/>
    <w:rsid w:val="005F5450"/>
    <w:rPr>
      <w:rFonts w:cs="Times New Roman"/>
    </w:rPr>
  </w:style>
  <w:style w:type="character" w:customStyle="1" w:styleId="ft725">
    <w:name w:val="ft725"/>
    <w:basedOn w:val="a3"/>
    <w:uiPriority w:val="99"/>
    <w:qFormat/>
    <w:rsid w:val="005F5450"/>
    <w:rPr>
      <w:rFonts w:cs="Times New Roman"/>
    </w:rPr>
  </w:style>
  <w:style w:type="character" w:customStyle="1" w:styleId="ft769">
    <w:name w:val="ft769"/>
    <w:basedOn w:val="a3"/>
    <w:uiPriority w:val="99"/>
    <w:qFormat/>
    <w:rsid w:val="005F5450"/>
    <w:rPr>
      <w:rFonts w:cs="Times New Roman"/>
    </w:rPr>
  </w:style>
  <w:style w:type="character" w:customStyle="1" w:styleId="ft819">
    <w:name w:val="ft819"/>
    <w:basedOn w:val="a3"/>
    <w:uiPriority w:val="99"/>
    <w:qFormat/>
    <w:rsid w:val="005F5450"/>
    <w:rPr>
      <w:rFonts w:cs="Times New Roman"/>
    </w:rPr>
  </w:style>
  <w:style w:type="character" w:customStyle="1" w:styleId="ft877">
    <w:name w:val="ft877"/>
    <w:basedOn w:val="a3"/>
    <w:uiPriority w:val="99"/>
    <w:qFormat/>
    <w:rsid w:val="005F5450"/>
    <w:rPr>
      <w:rFonts w:cs="Times New Roman"/>
    </w:rPr>
  </w:style>
  <w:style w:type="character" w:customStyle="1" w:styleId="ft275">
    <w:name w:val="ft275"/>
    <w:basedOn w:val="a3"/>
    <w:uiPriority w:val="99"/>
    <w:qFormat/>
    <w:rsid w:val="005F5450"/>
    <w:rPr>
      <w:rFonts w:cs="Times New Roman"/>
    </w:rPr>
  </w:style>
  <w:style w:type="character" w:customStyle="1" w:styleId="ft935">
    <w:name w:val="ft935"/>
    <w:basedOn w:val="a3"/>
    <w:uiPriority w:val="99"/>
    <w:qFormat/>
    <w:rsid w:val="005F5450"/>
    <w:rPr>
      <w:rFonts w:cs="Times New Roman"/>
    </w:rPr>
  </w:style>
  <w:style w:type="character" w:customStyle="1" w:styleId="ft969">
    <w:name w:val="ft969"/>
    <w:basedOn w:val="a3"/>
    <w:uiPriority w:val="99"/>
    <w:qFormat/>
    <w:rsid w:val="005F5450"/>
    <w:rPr>
      <w:rFonts w:cs="Times New Roman"/>
    </w:rPr>
  </w:style>
  <w:style w:type="character" w:customStyle="1" w:styleId="ft1010">
    <w:name w:val="ft1010"/>
    <w:basedOn w:val="a3"/>
    <w:uiPriority w:val="99"/>
    <w:qFormat/>
    <w:rsid w:val="005F5450"/>
    <w:rPr>
      <w:rFonts w:cs="Times New Roman"/>
    </w:rPr>
  </w:style>
  <w:style w:type="character" w:customStyle="1" w:styleId="ft1058">
    <w:name w:val="ft1058"/>
    <w:basedOn w:val="a3"/>
    <w:uiPriority w:val="99"/>
    <w:qFormat/>
    <w:rsid w:val="005F5450"/>
    <w:rPr>
      <w:rFonts w:cs="Times New Roman"/>
    </w:rPr>
  </w:style>
  <w:style w:type="character" w:customStyle="1" w:styleId="ft1101">
    <w:name w:val="ft1101"/>
    <w:basedOn w:val="a3"/>
    <w:uiPriority w:val="99"/>
    <w:qFormat/>
    <w:rsid w:val="005F5450"/>
    <w:rPr>
      <w:rFonts w:cs="Times New Roman"/>
    </w:rPr>
  </w:style>
  <w:style w:type="character" w:customStyle="1" w:styleId="ft1162">
    <w:name w:val="ft1162"/>
    <w:basedOn w:val="a3"/>
    <w:uiPriority w:val="99"/>
    <w:qFormat/>
    <w:rsid w:val="005F5450"/>
    <w:rPr>
      <w:rFonts w:cs="Times New Roman"/>
    </w:rPr>
  </w:style>
  <w:style w:type="character" w:customStyle="1" w:styleId="ft1197">
    <w:name w:val="ft1197"/>
    <w:basedOn w:val="a3"/>
    <w:uiPriority w:val="99"/>
    <w:qFormat/>
    <w:rsid w:val="005F5450"/>
    <w:rPr>
      <w:rFonts w:cs="Times New Roman"/>
    </w:rPr>
  </w:style>
  <w:style w:type="character" w:customStyle="1" w:styleId="ft1248">
    <w:name w:val="ft1248"/>
    <w:basedOn w:val="a3"/>
    <w:uiPriority w:val="99"/>
    <w:qFormat/>
    <w:rsid w:val="005F5450"/>
    <w:rPr>
      <w:rFonts w:cs="Times New Roman"/>
    </w:rPr>
  </w:style>
  <w:style w:type="character" w:customStyle="1" w:styleId="ft1293">
    <w:name w:val="ft1293"/>
    <w:basedOn w:val="a3"/>
    <w:uiPriority w:val="99"/>
    <w:qFormat/>
    <w:rsid w:val="005F5450"/>
    <w:rPr>
      <w:rFonts w:cs="Times New Roman"/>
    </w:rPr>
  </w:style>
  <w:style w:type="character" w:customStyle="1" w:styleId="ft1308">
    <w:name w:val="ft1308"/>
    <w:basedOn w:val="a3"/>
    <w:uiPriority w:val="99"/>
    <w:qFormat/>
    <w:rsid w:val="005F5450"/>
    <w:rPr>
      <w:rFonts w:cs="Times New Roman"/>
    </w:rPr>
  </w:style>
  <w:style w:type="character" w:customStyle="1" w:styleId="ft1366">
    <w:name w:val="ft1366"/>
    <w:basedOn w:val="a3"/>
    <w:uiPriority w:val="99"/>
    <w:qFormat/>
    <w:rsid w:val="005F5450"/>
    <w:rPr>
      <w:rFonts w:cs="Times New Roman"/>
    </w:rPr>
  </w:style>
  <w:style w:type="character" w:customStyle="1" w:styleId="ft1377">
    <w:name w:val="ft1377"/>
    <w:basedOn w:val="a3"/>
    <w:uiPriority w:val="99"/>
    <w:qFormat/>
    <w:rsid w:val="005F5450"/>
    <w:rPr>
      <w:rFonts w:cs="Times New Roman"/>
    </w:rPr>
  </w:style>
  <w:style w:type="character" w:customStyle="1" w:styleId="ft1380">
    <w:name w:val="ft1380"/>
    <w:basedOn w:val="a3"/>
    <w:uiPriority w:val="99"/>
    <w:qFormat/>
    <w:rsid w:val="005F5450"/>
    <w:rPr>
      <w:rFonts w:cs="Times New Roman"/>
    </w:rPr>
  </w:style>
  <w:style w:type="character" w:customStyle="1" w:styleId="ft1389">
    <w:name w:val="ft1389"/>
    <w:basedOn w:val="a3"/>
    <w:uiPriority w:val="99"/>
    <w:qFormat/>
    <w:rsid w:val="005F5450"/>
    <w:rPr>
      <w:rFonts w:cs="Times New Roman"/>
    </w:rPr>
  </w:style>
  <w:style w:type="character" w:customStyle="1" w:styleId="ft1393">
    <w:name w:val="ft1393"/>
    <w:basedOn w:val="a3"/>
    <w:uiPriority w:val="99"/>
    <w:qFormat/>
    <w:rsid w:val="005F5450"/>
    <w:rPr>
      <w:rFonts w:cs="Times New Roman"/>
    </w:rPr>
  </w:style>
  <w:style w:type="character" w:customStyle="1" w:styleId="ft1400">
    <w:name w:val="ft1400"/>
    <w:basedOn w:val="a3"/>
    <w:uiPriority w:val="99"/>
    <w:qFormat/>
    <w:rsid w:val="005F5450"/>
    <w:rPr>
      <w:rFonts w:cs="Times New Roman"/>
    </w:rPr>
  </w:style>
  <w:style w:type="character" w:customStyle="1" w:styleId="ft1407">
    <w:name w:val="ft1407"/>
    <w:basedOn w:val="a3"/>
    <w:uiPriority w:val="99"/>
    <w:qFormat/>
    <w:rsid w:val="005F5450"/>
    <w:rPr>
      <w:rFonts w:cs="Times New Roman"/>
    </w:rPr>
  </w:style>
  <w:style w:type="character" w:customStyle="1" w:styleId="ft1410">
    <w:name w:val="ft1410"/>
    <w:basedOn w:val="a3"/>
    <w:uiPriority w:val="99"/>
    <w:qFormat/>
    <w:rsid w:val="005F5450"/>
    <w:rPr>
      <w:rFonts w:cs="Times New Roman"/>
    </w:rPr>
  </w:style>
  <w:style w:type="character" w:customStyle="1" w:styleId="ft1427">
    <w:name w:val="ft1427"/>
    <w:basedOn w:val="a3"/>
    <w:uiPriority w:val="99"/>
    <w:qFormat/>
    <w:rsid w:val="005F5450"/>
    <w:rPr>
      <w:rFonts w:cs="Times New Roman"/>
    </w:rPr>
  </w:style>
  <w:style w:type="character" w:customStyle="1" w:styleId="ft1478">
    <w:name w:val="ft1478"/>
    <w:basedOn w:val="a3"/>
    <w:uiPriority w:val="99"/>
    <w:qFormat/>
    <w:rsid w:val="005F5450"/>
    <w:rPr>
      <w:rFonts w:cs="Times New Roman"/>
    </w:rPr>
  </w:style>
  <w:style w:type="character" w:customStyle="1" w:styleId="ft1533">
    <w:name w:val="ft1533"/>
    <w:basedOn w:val="a3"/>
    <w:uiPriority w:val="99"/>
    <w:qFormat/>
    <w:rsid w:val="005F5450"/>
    <w:rPr>
      <w:rFonts w:cs="Times New Roman"/>
    </w:rPr>
  </w:style>
  <w:style w:type="character" w:customStyle="1" w:styleId="ft1586">
    <w:name w:val="ft1586"/>
    <w:basedOn w:val="a3"/>
    <w:uiPriority w:val="99"/>
    <w:qFormat/>
    <w:rsid w:val="005F5450"/>
    <w:rPr>
      <w:rFonts w:cs="Times New Roman"/>
    </w:rPr>
  </w:style>
  <w:style w:type="character" w:customStyle="1" w:styleId="ft1627">
    <w:name w:val="ft1627"/>
    <w:basedOn w:val="a3"/>
    <w:uiPriority w:val="99"/>
    <w:qFormat/>
    <w:rsid w:val="005F5450"/>
    <w:rPr>
      <w:rFonts w:cs="Times New Roman"/>
    </w:rPr>
  </w:style>
  <w:style w:type="character" w:customStyle="1" w:styleId="ft1634">
    <w:name w:val="ft1634"/>
    <w:basedOn w:val="a3"/>
    <w:uiPriority w:val="99"/>
    <w:qFormat/>
    <w:rsid w:val="005F5450"/>
    <w:rPr>
      <w:rFonts w:cs="Times New Roman"/>
    </w:rPr>
  </w:style>
  <w:style w:type="character" w:customStyle="1" w:styleId="ft1638">
    <w:name w:val="ft1638"/>
    <w:basedOn w:val="a3"/>
    <w:uiPriority w:val="99"/>
    <w:qFormat/>
    <w:rsid w:val="005F5450"/>
    <w:rPr>
      <w:rFonts w:cs="Times New Roman"/>
    </w:rPr>
  </w:style>
  <w:style w:type="character" w:customStyle="1" w:styleId="ft1643">
    <w:name w:val="ft1643"/>
    <w:basedOn w:val="a3"/>
    <w:uiPriority w:val="99"/>
    <w:qFormat/>
    <w:rsid w:val="005F5450"/>
    <w:rPr>
      <w:rFonts w:cs="Times New Roman"/>
    </w:rPr>
  </w:style>
  <w:style w:type="character" w:customStyle="1" w:styleId="ft1659">
    <w:name w:val="ft1659"/>
    <w:basedOn w:val="a3"/>
    <w:uiPriority w:val="99"/>
    <w:qFormat/>
    <w:rsid w:val="005F5450"/>
    <w:rPr>
      <w:rFonts w:cs="Times New Roman"/>
    </w:rPr>
  </w:style>
  <w:style w:type="character" w:customStyle="1" w:styleId="ft1665">
    <w:name w:val="ft1665"/>
    <w:basedOn w:val="a3"/>
    <w:uiPriority w:val="99"/>
    <w:qFormat/>
    <w:rsid w:val="005F5450"/>
    <w:rPr>
      <w:rFonts w:cs="Times New Roman"/>
    </w:rPr>
  </w:style>
  <w:style w:type="character" w:customStyle="1" w:styleId="ft1711">
    <w:name w:val="ft1711"/>
    <w:basedOn w:val="a3"/>
    <w:uiPriority w:val="99"/>
    <w:qFormat/>
    <w:rsid w:val="005F5450"/>
    <w:rPr>
      <w:rFonts w:cs="Times New Roman"/>
    </w:rPr>
  </w:style>
  <w:style w:type="character" w:customStyle="1" w:styleId="ft1757">
    <w:name w:val="ft1757"/>
    <w:basedOn w:val="a3"/>
    <w:uiPriority w:val="99"/>
    <w:qFormat/>
    <w:rsid w:val="005F5450"/>
    <w:rPr>
      <w:rFonts w:cs="Times New Roman"/>
    </w:rPr>
  </w:style>
  <w:style w:type="character" w:customStyle="1" w:styleId="ft1804">
    <w:name w:val="ft1804"/>
    <w:basedOn w:val="a3"/>
    <w:uiPriority w:val="99"/>
    <w:qFormat/>
    <w:rsid w:val="005F5450"/>
    <w:rPr>
      <w:rFonts w:cs="Times New Roman"/>
    </w:rPr>
  </w:style>
  <w:style w:type="character" w:customStyle="1" w:styleId="ft1855">
    <w:name w:val="ft1855"/>
    <w:basedOn w:val="a3"/>
    <w:uiPriority w:val="99"/>
    <w:qFormat/>
    <w:rsid w:val="005F5450"/>
    <w:rPr>
      <w:rFonts w:cs="Times New Roman"/>
    </w:rPr>
  </w:style>
  <w:style w:type="character" w:customStyle="1" w:styleId="ft1883">
    <w:name w:val="ft1883"/>
    <w:basedOn w:val="a3"/>
    <w:uiPriority w:val="99"/>
    <w:qFormat/>
    <w:rsid w:val="005F5450"/>
    <w:rPr>
      <w:rFonts w:cs="Times New Roman"/>
    </w:rPr>
  </w:style>
  <w:style w:type="character" w:customStyle="1" w:styleId="ft1937">
    <w:name w:val="ft1937"/>
    <w:basedOn w:val="a3"/>
    <w:uiPriority w:val="99"/>
    <w:qFormat/>
    <w:rsid w:val="005F5450"/>
    <w:rPr>
      <w:rFonts w:cs="Times New Roman"/>
    </w:rPr>
  </w:style>
  <w:style w:type="character" w:customStyle="1" w:styleId="ft1983">
    <w:name w:val="ft1983"/>
    <w:basedOn w:val="a3"/>
    <w:uiPriority w:val="99"/>
    <w:qFormat/>
    <w:rsid w:val="005F5450"/>
    <w:rPr>
      <w:rFonts w:cs="Times New Roman"/>
    </w:rPr>
  </w:style>
  <w:style w:type="character" w:customStyle="1" w:styleId="ft2028">
    <w:name w:val="ft2028"/>
    <w:basedOn w:val="a3"/>
    <w:uiPriority w:val="99"/>
    <w:qFormat/>
    <w:rsid w:val="005F5450"/>
    <w:rPr>
      <w:rFonts w:cs="Times New Roman"/>
    </w:rPr>
  </w:style>
  <w:style w:type="character" w:customStyle="1" w:styleId="ft2049">
    <w:name w:val="ft2049"/>
    <w:basedOn w:val="a3"/>
    <w:uiPriority w:val="99"/>
    <w:qFormat/>
    <w:rsid w:val="005F5450"/>
    <w:rPr>
      <w:rFonts w:cs="Times New Roman"/>
    </w:rPr>
  </w:style>
  <w:style w:type="character" w:customStyle="1" w:styleId="ft2096">
    <w:name w:val="ft2096"/>
    <w:basedOn w:val="a3"/>
    <w:uiPriority w:val="99"/>
    <w:qFormat/>
    <w:rsid w:val="005F5450"/>
    <w:rPr>
      <w:rFonts w:cs="Times New Roman"/>
    </w:rPr>
  </w:style>
  <w:style w:type="character" w:customStyle="1" w:styleId="ft2144">
    <w:name w:val="ft2144"/>
    <w:basedOn w:val="a3"/>
    <w:uiPriority w:val="99"/>
    <w:qFormat/>
    <w:rsid w:val="005F5450"/>
    <w:rPr>
      <w:rFonts w:cs="Times New Roman"/>
    </w:rPr>
  </w:style>
  <w:style w:type="character" w:customStyle="1" w:styleId="ft2234">
    <w:name w:val="ft2234"/>
    <w:basedOn w:val="a3"/>
    <w:uiPriority w:val="99"/>
    <w:qFormat/>
    <w:rsid w:val="005F5450"/>
    <w:rPr>
      <w:rFonts w:cs="Times New Roman"/>
    </w:rPr>
  </w:style>
  <w:style w:type="character" w:customStyle="1" w:styleId="ft2289">
    <w:name w:val="ft2289"/>
    <w:basedOn w:val="a3"/>
    <w:uiPriority w:val="99"/>
    <w:qFormat/>
    <w:rsid w:val="005F5450"/>
    <w:rPr>
      <w:rFonts w:cs="Times New Roman"/>
    </w:rPr>
  </w:style>
  <w:style w:type="character" w:customStyle="1" w:styleId="ft1884">
    <w:name w:val="ft1884"/>
    <w:basedOn w:val="a3"/>
    <w:uiPriority w:val="99"/>
    <w:qFormat/>
    <w:rsid w:val="005F5450"/>
    <w:rPr>
      <w:rFonts w:cs="Times New Roman"/>
    </w:rPr>
  </w:style>
  <w:style w:type="character" w:customStyle="1" w:styleId="ft2343">
    <w:name w:val="ft2343"/>
    <w:basedOn w:val="a3"/>
    <w:uiPriority w:val="99"/>
    <w:qFormat/>
    <w:rsid w:val="005F5450"/>
    <w:rPr>
      <w:rFonts w:cs="Times New Roman"/>
    </w:rPr>
  </w:style>
  <w:style w:type="character" w:customStyle="1" w:styleId="ft2392">
    <w:name w:val="ft2392"/>
    <w:basedOn w:val="a3"/>
    <w:uiPriority w:val="99"/>
    <w:qFormat/>
    <w:rsid w:val="005F5450"/>
    <w:rPr>
      <w:rFonts w:cs="Times New Roman"/>
    </w:rPr>
  </w:style>
  <w:style w:type="character" w:customStyle="1" w:styleId="ft2439">
    <w:name w:val="ft2439"/>
    <w:basedOn w:val="a3"/>
    <w:uiPriority w:val="99"/>
    <w:qFormat/>
    <w:rsid w:val="005F5450"/>
    <w:rPr>
      <w:rFonts w:cs="Times New Roman"/>
    </w:rPr>
  </w:style>
  <w:style w:type="character" w:customStyle="1" w:styleId="ft2489">
    <w:name w:val="ft2489"/>
    <w:basedOn w:val="a3"/>
    <w:uiPriority w:val="99"/>
    <w:qFormat/>
    <w:rsid w:val="005F5450"/>
    <w:rPr>
      <w:rFonts w:cs="Times New Roman"/>
    </w:rPr>
  </w:style>
  <w:style w:type="character" w:customStyle="1" w:styleId="ft2500">
    <w:name w:val="ft2500"/>
    <w:basedOn w:val="a3"/>
    <w:uiPriority w:val="99"/>
    <w:qFormat/>
    <w:rsid w:val="005F5450"/>
    <w:rPr>
      <w:rFonts w:cs="Times New Roman"/>
    </w:rPr>
  </w:style>
  <w:style w:type="character" w:customStyle="1" w:styleId="ft2555">
    <w:name w:val="ft2555"/>
    <w:basedOn w:val="a3"/>
    <w:uiPriority w:val="99"/>
    <w:qFormat/>
    <w:rsid w:val="005F5450"/>
    <w:rPr>
      <w:rFonts w:cs="Times New Roman"/>
    </w:rPr>
  </w:style>
  <w:style w:type="character" w:customStyle="1" w:styleId="ft2562">
    <w:name w:val="ft2562"/>
    <w:basedOn w:val="a3"/>
    <w:uiPriority w:val="99"/>
    <w:qFormat/>
    <w:rsid w:val="005F5450"/>
    <w:rPr>
      <w:rFonts w:cs="Times New Roman"/>
    </w:rPr>
  </w:style>
  <w:style w:type="character" w:customStyle="1" w:styleId="ft2569">
    <w:name w:val="ft2569"/>
    <w:basedOn w:val="a3"/>
    <w:uiPriority w:val="99"/>
    <w:qFormat/>
    <w:rsid w:val="005F5450"/>
    <w:rPr>
      <w:rFonts w:cs="Times New Roman"/>
    </w:rPr>
  </w:style>
  <w:style w:type="character" w:customStyle="1" w:styleId="ft2572">
    <w:name w:val="ft2572"/>
    <w:basedOn w:val="a3"/>
    <w:uiPriority w:val="99"/>
    <w:qFormat/>
    <w:rsid w:val="005F5450"/>
    <w:rPr>
      <w:rFonts w:cs="Times New Roman"/>
    </w:rPr>
  </w:style>
  <w:style w:type="character" w:customStyle="1" w:styleId="ft2581">
    <w:name w:val="ft2581"/>
    <w:basedOn w:val="a3"/>
    <w:uiPriority w:val="99"/>
    <w:qFormat/>
    <w:rsid w:val="005F5450"/>
    <w:rPr>
      <w:rFonts w:cs="Times New Roman"/>
    </w:rPr>
  </w:style>
  <w:style w:type="character" w:customStyle="1" w:styleId="ft2590">
    <w:name w:val="ft2590"/>
    <w:basedOn w:val="a3"/>
    <w:uiPriority w:val="99"/>
    <w:qFormat/>
    <w:rsid w:val="005F5450"/>
    <w:rPr>
      <w:rFonts w:cs="Times New Roman"/>
    </w:rPr>
  </w:style>
  <w:style w:type="character" w:customStyle="1" w:styleId="ft2624">
    <w:name w:val="ft2624"/>
    <w:basedOn w:val="a3"/>
    <w:uiPriority w:val="99"/>
    <w:qFormat/>
    <w:rsid w:val="005F5450"/>
    <w:rPr>
      <w:rFonts w:cs="Times New Roman"/>
    </w:rPr>
  </w:style>
  <w:style w:type="character" w:customStyle="1" w:styleId="ft2669">
    <w:name w:val="ft2669"/>
    <w:basedOn w:val="a3"/>
    <w:uiPriority w:val="99"/>
    <w:qFormat/>
    <w:rsid w:val="005F5450"/>
    <w:rPr>
      <w:rFonts w:cs="Times New Roman"/>
    </w:rPr>
  </w:style>
  <w:style w:type="character" w:customStyle="1" w:styleId="ft2679">
    <w:name w:val="ft2679"/>
    <w:basedOn w:val="a3"/>
    <w:uiPriority w:val="99"/>
    <w:qFormat/>
    <w:rsid w:val="005F5450"/>
    <w:rPr>
      <w:rFonts w:cs="Times New Roman"/>
    </w:rPr>
  </w:style>
  <w:style w:type="character" w:customStyle="1" w:styleId="ft2716">
    <w:name w:val="ft2716"/>
    <w:basedOn w:val="a3"/>
    <w:uiPriority w:val="99"/>
    <w:qFormat/>
    <w:rsid w:val="005F5450"/>
    <w:rPr>
      <w:rFonts w:cs="Times New Roman"/>
    </w:rPr>
  </w:style>
  <w:style w:type="character" w:customStyle="1" w:styleId="ft2726">
    <w:name w:val="ft2726"/>
    <w:basedOn w:val="a3"/>
    <w:uiPriority w:val="99"/>
    <w:qFormat/>
    <w:rsid w:val="005F5450"/>
    <w:rPr>
      <w:rFonts w:cs="Times New Roman"/>
    </w:rPr>
  </w:style>
  <w:style w:type="character" w:customStyle="1" w:styleId="ft2773">
    <w:name w:val="ft2773"/>
    <w:basedOn w:val="a3"/>
    <w:uiPriority w:val="99"/>
    <w:qFormat/>
    <w:rsid w:val="005F5450"/>
    <w:rPr>
      <w:rFonts w:cs="Times New Roman"/>
    </w:rPr>
  </w:style>
  <w:style w:type="character" w:customStyle="1" w:styleId="ft2782">
    <w:name w:val="ft2782"/>
    <w:basedOn w:val="a3"/>
    <w:uiPriority w:val="99"/>
    <w:qFormat/>
    <w:rsid w:val="005F5450"/>
    <w:rPr>
      <w:rFonts w:cs="Times New Roman"/>
    </w:rPr>
  </w:style>
  <w:style w:type="character" w:customStyle="1" w:styleId="ft2828">
    <w:name w:val="ft2828"/>
    <w:basedOn w:val="a3"/>
    <w:uiPriority w:val="99"/>
    <w:qFormat/>
    <w:rsid w:val="005F5450"/>
    <w:rPr>
      <w:rFonts w:cs="Times New Roman"/>
    </w:rPr>
  </w:style>
  <w:style w:type="character" w:customStyle="1" w:styleId="ft2877">
    <w:name w:val="ft2877"/>
    <w:basedOn w:val="a3"/>
    <w:uiPriority w:val="99"/>
    <w:qFormat/>
    <w:rsid w:val="005F5450"/>
    <w:rPr>
      <w:rFonts w:cs="Times New Roman"/>
    </w:rPr>
  </w:style>
  <w:style w:type="character" w:customStyle="1" w:styleId="ft2921">
    <w:name w:val="ft2921"/>
    <w:basedOn w:val="a3"/>
    <w:uiPriority w:val="99"/>
    <w:qFormat/>
    <w:rsid w:val="005F5450"/>
    <w:rPr>
      <w:rFonts w:cs="Times New Roman"/>
    </w:rPr>
  </w:style>
  <w:style w:type="character" w:customStyle="1" w:styleId="ft2927">
    <w:name w:val="ft2927"/>
    <w:basedOn w:val="a3"/>
    <w:uiPriority w:val="99"/>
    <w:qFormat/>
    <w:rsid w:val="005F5450"/>
    <w:rPr>
      <w:rFonts w:cs="Times New Roman"/>
    </w:rPr>
  </w:style>
  <w:style w:type="character" w:customStyle="1" w:styleId="ft2935">
    <w:name w:val="ft2935"/>
    <w:basedOn w:val="a3"/>
    <w:uiPriority w:val="99"/>
    <w:qFormat/>
    <w:rsid w:val="005F5450"/>
    <w:rPr>
      <w:rFonts w:cs="Times New Roman"/>
    </w:rPr>
  </w:style>
  <w:style w:type="character" w:customStyle="1" w:styleId="ft2943">
    <w:name w:val="ft2943"/>
    <w:basedOn w:val="a3"/>
    <w:uiPriority w:val="99"/>
    <w:qFormat/>
    <w:rsid w:val="005F5450"/>
    <w:rPr>
      <w:rFonts w:cs="Times New Roman"/>
    </w:rPr>
  </w:style>
  <w:style w:type="character" w:customStyle="1" w:styleId="ft2952">
    <w:name w:val="ft2952"/>
    <w:basedOn w:val="a3"/>
    <w:uiPriority w:val="99"/>
    <w:qFormat/>
    <w:rsid w:val="005F5450"/>
    <w:rPr>
      <w:rFonts w:cs="Times New Roman"/>
    </w:rPr>
  </w:style>
  <w:style w:type="character" w:customStyle="1" w:styleId="ft2954">
    <w:name w:val="ft2954"/>
    <w:basedOn w:val="a3"/>
    <w:uiPriority w:val="99"/>
    <w:qFormat/>
    <w:rsid w:val="005F5450"/>
    <w:rPr>
      <w:rFonts w:cs="Times New Roman"/>
    </w:rPr>
  </w:style>
  <w:style w:type="character" w:customStyle="1" w:styleId="ft2955">
    <w:name w:val="ft2955"/>
    <w:basedOn w:val="a3"/>
    <w:uiPriority w:val="99"/>
    <w:qFormat/>
    <w:rsid w:val="005F5450"/>
    <w:rPr>
      <w:rFonts w:cs="Times New Roman"/>
    </w:rPr>
  </w:style>
  <w:style w:type="character" w:customStyle="1" w:styleId="ft2962">
    <w:name w:val="ft2962"/>
    <w:basedOn w:val="a3"/>
    <w:uiPriority w:val="99"/>
    <w:qFormat/>
    <w:rsid w:val="005F5450"/>
    <w:rPr>
      <w:rFonts w:cs="Times New Roman"/>
    </w:rPr>
  </w:style>
  <w:style w:type="character" w:customStyle="1" w:styleId="ft2968">
    <w:name w:val="ft2968"/>
    <w:basedOn w:val="a3"/>
    <w:uiPriority w:val="99"/>
    <w:qFormat/>
    <w:rsid w:val="005F5450"/>
    <w:rPr>
      <w:rFonts w:cs="Times New Roman"/>
    </w:rPr>
  </w:style>
  <w:style w:type="character" w:customStyle="1" w:styleId="ft2973">
    <w:name w:val="ft2973"/>
    <w:basedOn w:val="a3"/>
    <w:uiPriority w:val="99"/>
    <w:qFormat/>
    <w:rsid w:val="005F5450"/>
    <w:rPr>
      <w:rFonts w:cs="Times New Roman"/>
    </w:rPr>
  </w:style>
  <w:style w:type="character" w:customStyle="1" w:styleId="ft2974">
    <w:name w:val="ft2974"/>
    <w:basedOn w:val="a3"/>
    <w:uiPriority w:val="99"/>
    <w:qFormat/>
    <w:rsid w:val="005F5450"/>
    <w:rPr>
      <w:rFonts w:cs="Times New Roman"/>
    </w:rPr>
  </w:style>
  <w:style w:type="character" w:customStyle="1" w:styleId="ft2976">
    <w:name w:val="ft2976"/>
    <w:basedOn w:val="a3"/>
    <w:uiPriority w:val="99"/>
    <w:qFormat/>
    <w:rsid w:val="005F5450"/>
    <w:rPr>
      <w:rFonts w:cs="Times New Roman"/>
    </w:rPr>
  </w:style>
  <w:style w:type="character" w:customStyle="1" w:styleId="ft2985">
    <w:name w:val="ft2985"/>
    <w:basedOn w:val="a3"/>
    <w:uiPriority w:val="99"/>
    <w:qFormat/>
    <w:rsid w:val="005F5450"/>
    <w:rPr>
      <w:rFonts w:cs="Times New Roman"/>
    </w:rPr>
  </w:style>
  <w:style w:type="character" w:customStyle="1" w:styleId="ft3002">
    <w:name w:val="ft3002"/>
    <w:basedOn w:val="a3"/>
    <w:uiPriority w:val="99"/>
    <w:qFormat/>
    <w:rsid w:val="005F5450"/>
    <w:rPr>
      <w:rFonts w:cs="Times New Roman"/>
    </w:rPr>
  </w:style>
  <w:style w:type="character" w:customStyle="1" w:styleId="ft3037">
    <w:name w:val="ft3037"/>
    <w:basedOn w:val="a3"/>
    <w:uiPriority w:val="99"/>
    <w:qFormat/>
    <w:rsid w:val="005F5450"/>
    <w:rPr>
      <w:rFonts w:cs="Times New Roman"/>
    </w:rPr>
  </w:style>
  <w:style w:type="character" w:customStyle="1" w:styleId="ft3084">
    <w:name w:val="ft3084"/>
    <w:basedOn w:val="a3"/>
    <w:uiPriority w:val="99"/>
    <w:qFormat/>
    <w:rsid w:val="005F5450"/>
    <w:rPr>
      <w:rFonts w:cs="Times New Roman"/>
    </w:rPr>
  </w:style>
  <w:style w:type="character" w:customStyle="1" w:styleId="ft3127">
    <w:name w:val="ft3127"/>
    <w:basedOn w:val="a3"/>
    <w:uiPriority w:val="99"/>
    <w:qFormat/>
    <w:rsid w:val="005F5450"/>
    <w:rPr>
      <w:rFonts w:cs="Times New Roman"/>
    </w:rPr>
  </w:style>
  <w:style w:type="character" w:customStyle="1" w:styleId="ft3156">
    <w:name w:val="ft3156"/>
    <w:basedOn w:val="a3"/>
    <w:uiPriority w:val="99"/>
    <w:qFormat/>
    <w:rsid w:val="005F5450"/>
    <w:rPr>
      <w:rFonts w:cs="Times New Roman"/>
    </w:rPr>
  </w:style>
  <w:style w:type="character" w:customStyle="1" w:styleId="ft3206">
    <w:name w:val="ft3206"/>
    <w:basedOn w:val="a3"/>
    <w:uiPriority w:val="99"/>
    <w:qFormat/>
    <w:rsid w:val="005F5450"/>
    <w:rPr>
      <w:rFonts w:cs="Times New Roman"/>
    </w:rPr>
  </w:style>
  <w:style w:type="character" w:customStyle="1" w:styleId="ft3264">
    <w:name w:val="ft3264"/>
    <w:basedOn w:val="a3"/>
    <w:uiPriority w:val="99"/>
    <w:qFormat/>
    <w:rsid w:val="005F5450"/>
    <w:rPr>
      <w:rFonts w:cs="Times New Roman"/>
    </w:rPr>
  </w:style>
  <w:style w:type="character" w:customStyle="1" w:styleId="ft3315">
    <w:name w:val="ft3315"/>
    <w:basedOn w:val="a3"/>
    <w:uiPriority w:val="99"/>
    <w:qFormat/>
    <w:rsid w:val="005F5450"/>
    <w:rPr>
      <w:rFonts w:cs="Times New Roman"/>
    </w:rPr>
  </w:style>
  <w:style w:type="character" w:customStyle="1" w:styleId="ft3373">
    <w:name w:val="ft3373"/>
    <w:basedOn w:val="a3"/>
    <w:uiPriority w:val="99"/>
    <w:qFormat/>
    <w:rsid w:val="005F5450"/>
    <w:rPr>
      <w:rFonts w:cs="Times New Roman"/>
    </w:rPr>
  </w:style>
  <w:style w:type="character" w:customStyle="1" w:styleId="ft3432">
    <w:name w:val="ft3432"/>
    <w:basedOn w:val="a3"/>
    <w:uiPriority w:val="99"/>
    <w:qFormat/>
    <w:rsid w:val="005F5450"/>
    <w:rPr>
      <w:rFonts w:cs="Times New Roman"/>
    </w:rPr>
  </w:style>
  <w:style w:type="character" w:customStyle="1" w:styleId="ft3489">
    <w:name w:val="ft3489"/>
    <w:basedOn w:val="a3"/>
    <w:uiPriority w:val="99"/>
    <w:qFormat/>
    <w:rsid w:val="005F5450"/>
    <w:rPr>
      <w:rFonts w:cs="Times New Roman"/>
    </w:rPr>
  </w:style>
  <w:style w:type="character" w:customStyle="1" w:styleId="ft3546">
    <w:name w:val="ft3546"/>
    <w:basedOn w:val="a3"/>
    <w:uiPriority w:val="99"/>
    <w:qFormat/>
    <w:rsid w:val="005F5450"/>
    <w:rPr>
      <w:rFonts w:cs="Times New Roman"/>
    </w:rPr>
  </w:style>
  <w:style w:type="character" w:customStyle="1" w:styleId="ft3608">
    <w:name w:val="ft3608"/>
    <w:basedOn w:val="a3"/>
    <w:uiPriority w:val="99"/>
    <w:qFormat/>
    <w:rsid w:val="005F5450"/>
    <w:rPr>
      <w:rFonts w:cs="Times New Roman"/>
    </w:rPr>
  </w:style>
  <w:style w:type="character" w:customStyle="1" w:styleId="ft3651">
    <w:name w:val="ft3651"/>
    <w:basedOn w:val="a3"/>
    <w:uiPriority w:val="99"/>
    <w:qFormat/>
    <w:rsid w:val="005F5450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5F5450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5F5450"/>
    <w:rPr>
      <w:rFonts w:cs="Times New Roman"/>
    </w:rPr>
  </w:style>
  <w:style w:type="character" w:customStyle="1" w:styleId="1142">
    <w:name w:val="Знак Знак114"/>
    <w:uiPriority w:val="99"/>
    <w:locked/>
    <w:rsid w:val="005F5450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5F5450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5F5450"/>
  </w:style>
  <w:style w:type="character" w:customStyle="1" w:styleId="ft9274">
    <w:name w:val="ft9274"/>
    <w:uiPriority w:val="99"/>
    <w:qFormat/>
    <w:rsid w:val="005F5450"/>
  </w:style>
  <w:style w:type="character" w:customStyle="1" w:styleId="ft9282">
    <w:name w:val="ft9282"/>
    <w:uiPriority w:val="99"/>
    <w:qFormat/>
    <w:rsid w:val="005F5450"/>
  </w:style>
  <w:style w:type="character" w:customStyle="1" w:styleId="ft9284">
    <w:name w:val="ft9284"/>
    <w:uiPriority w:val="99"/>
    <w:qFormat/>
    <w:rsid w:val="005F5450"/>
  </w:style>
  <w:style w:type="character" w:customStyle="1" w:styleId="ft9287">
    <w:name w:val="ft9287"/>
    <w:uiPriority w:val="99"/>
    <w:qFormat/>
    <w:rsid w:val="005F5450"/>
  </w:style>
  <w:style w:type="character" w:customStyle="1" w:styleId="ft9293">
    <w:name w:val="ft9293"/>
    <w:uiPriority w:val="99"/>
    <w:qFormat/>
    <w:rsid w:val="005F5450"/>
  </w:style>
  <w:style w:type="character" w:customStyle="1" w:styleId="ft9299">
    <w:name w:val="ft9299"/>
    <w:uiPriority w:val="99"/>
    <w:qFormat/>
    <w:rsid w:val="005F5450"/>
  </w:style>
  <w:style w:type="character" w:customStyle="1" w:styleId="ft9306">
    <w:name w:val="ft9306"/>
    <w:uiPriority w:val="99"/>
    <w:qFormat/>
    <w:rsid w:val="005F5450"/>
  </w:style>
  <w:style w:type="character" w:customStyle="1" w:styleId="ft8849">
    <w:name w:val="ft8849"/>
    <w:uiPriority w:val="99"/>
    <w:qFormat/>
    <w:rsid w:val="005F5450"/>
  </w:style>
  <w:style w:type="character" w:customStyle="1" w:styleId="ft9312">
    <w:name w:val="ft9312"/>
    <w:uiPriority w:val="99"/>
    <w:qFormat/>
    <w:rsid w:val="005F5450"/>
  </w:style>
  <w:style w:type="character" w:customStyle="1" w:styleId="ft9316">
    <w:name w:val="ft9316"/>
    <w:uiPriority w:val="99"/>
    <w:qFormat/>
    <w:rsid w:val="005F5450"/>
  </w:style>
  <w:style w:type="character" w:customStyle="1" w:styleId="ft9324">
    <w:name w:val="ft9324"/>
    <w:uiPriority w:val="99"/>
    <w:qFormat/>
    <w:rsid w:val="005F5450"/>
  </w:style>
  <w:style w:type="character" w:customStyle="1" w:styleId="ft9330">
    <w:name w:val="ft9330"/>
    <w:uiPriority w:val="99"/>
    <w:qFormat/>
    <w:rsid w:val="005F5450"/>
  </w:style>
  <w:style w:type="character" w:customStyle="1" w:styleId="18100">
    <w:name w:val="Знак Знак1810"/>
    <w:uiPriority w:val="99"/>
    <w:rsid w:val="005F5450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5F5450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5F5450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5F5450"/>
    <w:rPr>
      <w:rFonts w:ascii="Wingdings" w:hAnsi="Wingdings"/>
    </w:rPr>
  </w:style>
  <w:style w:type="character" w:customStyle="1" w:styleId="WW8Num39z0">
    <w:name w:val="WW8Num39z0"/>
    <w:uiPriority w:val="99"/>
    <w:qFormat/>
    <w:rsid w:val="005F5450"/>
    <w:rPr>
      <w:rFonts w:ascii="Wingdings" w:hAnsi="Wingdings"/>
    </w:rPr>
  </w:style>
  <w:style w:type="character" w:customStyle="1" w:styleId="WW8Num42z0">
    <w:name w:val="WW8Num42z0"/>
    <w:uiPriority w:val="99"/>
    <w:qFormat/>
    <w:rsid w:val="005F5450"/>
    <w:rPr>
      <w:rFonts w:ascii="Wingdings" w:hAnsi="Wingdings"/>
    </w:rPr>
  </w:style>
  <w:style w:type="character" w:customStyle="1" w:styleId="WW8Num44z0">
    <w:name w:val="WW8Num44z0"/>
    <w:uiPriority w:val="99"/>
    <w:qFormat/>
    <w:rsid w:val="005F5450"/>
    <w:rPr>
      <w:rFonts w:ascii="Wingdings" w:hAnsi="Wingdings"/>
    </w:rPr>
  </w:style>
  <w:style w:type="character" w:customStyle="1" w:styleId="WW8Num44z1">
    <w:name w:val="WW8Num44z1"/>
    <w:uiPriority w:val="99"/>
    <w:qFormat/>
    <w:rsid w:val="005F5450"/>
    <w:rPr>
      <w:rFonts w:ascii="Courier New" w:hAnsi="Courier New"/>
    </w:rPr>
  </w:style>
  <w:style w:type="character" w:customStyle="1" w:styleId="WW8Num44z3">
    <w:name w:val="WW8Num44z3"/>
    <w:uiPriority w:val="99"/>
    <w:qFormat/>
    <w:rsid w:val="005F5450"/>
    <w:rPr>
      <w:rFonts w:ascii="Symbol" w:hAnsi="Symbol"/>
    </w:rPr>
  </w:style>
  <w:style w:type="character" w:customStyle="1" w:styleId="WW8Num47z0">
    <w:name w:val="WW8Num47z0"/>
    <w:uiPriority w:val="99"/>
    <w:qFormat/>
    <w:rsid w:val="005F5450"/>
    <w:rPr>
      <w:rFonts w:ascii="Wingdings" w:hAnsi="Wingdings"/>
    </w:rPr>
  </w:style>
  <w:style w:type="character" w:customStyle="1" w:styleId="WW8Num47z1">
    <w:name w:val="WW8Num47z1"/>
    <w:uiPriority w:val="99"/>
    <w:qFormat/>
    <w:rsid w:val="005F5450"/>
    <w:rPr>
      <w:rFonts w:ascii="Courier New" w:hAnsi="Courier New"/>
    </w:rPr>
  </w:style>
  <w:style w:type="character" w:customStyle="1" w:styleId="WW8Num47z3">
    <w:name w:val="WW8Num47z3"/>
    <w:uiPriority w:val="99"/>
    <w:qFormat/>
    <w:rsid w:val="005F5450"/>
    <w:rPr>
      <w:rFonts w:ascii="Symbol" w:hAnsi="Symbol"/>
    </w:rPr>
  </w:style>
  <w:style w:type="character" w:customStyle="1" w:styleId="WW8Num50z0">
    <w:name w:val="WW8Num50z0"/>
    <w:uiPriority w:val="99"/>
    <w:qFormat/>
    <w:rsid w:val="005F5450"/>
    <w:rPr>
      <w:rFonts w:ascii="Wingdings" w:hAnsi="Wingdings"/>
    </w:rPr>
  </w:style>
  <w:style w:type="character" w:customStyle="1" w:styleId="WW8Num51z0">
    <w:name w:val="WW8Num51z0"/>
    <w:uiPriority w:val="99"/>
    <w:qFormat/>
    <w:rsid w:val="005F5450"/>
    <w:rPr>
      <w:rFonts w:ascii="Wingdings" w:hAnsi="Wingdings"/>
    </w:rPr>
  </w:style>
  <w:style w:type="character" w:customStyle="1" w:styleId="WW8Num52z0">
    <w:name w:val="WW8Num52z0"/>
    <w:uiPriority w:val="99"/>
    <w:qFormat/>
    <w:rsid w:val="005F5450"/>
    <w:rPr>
      <w:rFonts w:ascii="Symbol" w:hAnsi="Symbol"/>
    </w:rPr>
  </w:style>
  <w:style w:type="character" w:customStyle="1" w:styleId="WW8Num53z0">
    <w:name w:val="WW8Num53z0"/>
    <w:uiPriority w:val="99"/>
    <w:qFormat/>
    <w:rsid w:val="005F5450"/>
    <w:rPr>
      <w:rFonts w:ascii="Wingdings" w:hAnsi="Wingdings"/>
    </w:rPr>
  </w:style>
  <w:style w:type="character" w:customStyle="1" w:styleId="WW8Num53z1">
    <w:name w:val="WW8Num53z1"/>
    <w:uiPriority w:val="99"/>
    <w:qFormat/>
    <w:rsid w:val="005F5450"/>
    <w:rPr>
      <w:rFonts w:ascii="Courier New" w:hAnsi="Courier New"/>
    </w:rPr>
  </w:style>
  <w:style w:type="character" w:customStyle="1" w:styleId="WW8Num53z3">
    <w:name w:val="WW8Num53z3"/>
    <w:uiPriority w:val="99"/>
    <w:qFormat/>
    <w:rsid w:val="005F5450"/>
    <w:rPr>
      <w:rFonts w:ascii="Symbol" w:hAnsi="Symbol"/>
    </w:rPr>
  </w:style>
  <w:style w:type="character" w:customStyle="1" w:styleId="WW8Num55z0">
    <w:name w:val="WW8Num55z0"/>
    <w:uiPriority w:val="99"/>
    <w:qFormat/>
    <w:rsid w:val="005F5450"/>
    <w:rPr>
      <w:rFonts w:ascii="Symbol" w:hAnsi="Symbol"/>
    </w:rPr>
  </w:style>
  <w:style w:type="character" w:customStyle="1" w:styleId="WW8Num56z0">
    <w:name w:val="WW8Num56z0"/>
    <w:uiPriority w:val="99"/>
    <w:qFormat/>
    <w:rsid w:val="005F5450"/>
    <w:rPr>
      <w:rFonts w:ascii="Symbol" w:hAnsi="Symbol"/>
    </w:rPr>
  </w:style>
  <w:style w:type="character" w:customStyle="1" w:styleId="WW8Num59z0">
    <w:name w:val="WW8Num59z0"/>
    <w:uiPriority w:val="99"/>
    <w:qFormat/>
    <w:rsid w:val="005F5450"/>
    <w:rPr>
      <w:rFonts w:ascii="Symbol" w:hAnsi="Symbol"/>
    </w:rPr>
  </w:style>
  <w:style w:type="character" w:customStyle="1" w:styleId="WW8Num63z0">
    <w:name w:val="WW8Num63z0"/>
    <w:uiPriority w:val="99"/>
    <w:qFormat/>
    <w:rsid w:val="005F5450"/>
    <w:rPr>
      <w:rFonts w:ascii="Symbol" w:hAnsi="Symbol"/>
    </w:rPr>
  </w:style>
  <w:style w:type="character" w:customStyle="1" w:styleId="WW8Num66z0">
    <w:name w:val="WW8Num66z0"/>
    <w:uiPriority w:val="99"/>
    <w:qFormat/>
    <w:rsid w:val="005F5450"/>
    <w:rPr>
      <w:rFonts w:ascii="Symbol" w:hAnsi="Symbol"/>
    </w:rPr>
  </w:style>
  <w:style w:type="character" w:customStyle="1" w:styleId="WW8Num69z1">
    <w:name w:val="WW8Num69z1"/>
    <w:uiPriority w:val="99"/>
    <w:qFormat/>
    <w:rsid w:val="005F5450"/>
    <w:rPr>
      <w:rFonts w:ascii="Wingdings" w:hAnsi="Wingdings"/>
    </w:rPr>
  </w:style>
  <w:style w:type="character" w:customStyle="1" w:styleId="WW8Num72z0">
    <w:name w:val="WW8Num72z0"/>
    <w:uiPriority w:val="99"/>
    <w:qFormat/>
    <w:rsid w:val="005F5450"/>
    <w:rPr>
      <w:rFonts w:ascii="Symbol" w:hAnsi="Symbol"/>
    </w:rPr>
  </w:style>
  <w:style w:type="character" w:customStyle="1" w:styleId="WW8Num72z1">
    <w:name w:val="WW8Num72z1"/>
    <w:uiPriority w:val="99"/>
    <w:qFormat/>
    <w:rsid w:val="005F5450"/>
    <w:rPr>
      <w:rFonts w:ascii="Courier New" w:hAnsi="Courier New"/>
    </w:rPr>
  </w:style>
  <w:style w:type="character" w:customStyle="1" w:styleId="WW8Num72z2">
    <w:name w:val="WW8Num72z2"/>
    <w:uiPriority w:val="99"/>
    <w:qFormat/>
    <w:rsid w:val="005F5450"/>
    <w:rPr>
      <w:rFonts w:ascii="Wingdings" w:hAnsi="Wingdings"/>
    </w:rPr>
  </w:style>
  <w:style w:type="character" w:customStyle="1" w:styleId="WW8Num74z0">
    <w:name w:val="WW8Num74z0"/>
    <w:uiPriority w:val="99"/>
    <w:qFormat/>
    <w:rsid w:val="005F5450"/>
    <w:rPr>
      <w:rFonts w:ascii="Symbol" w:hAnsi="Symbol"/>
    </w:rPr>
  </w:style>
  <w:style w:type="character" w:customStyle="1" w:styleId="WW8Num75z0">
    <w:name w:val="WW8Num75z0"/>
    <w:uiPriority w:val="99"/>
    <w:qFormat/>
    <w:rsid w:val="005F5450"/>
    <w:rPr>
      <w:rFonts w:ascii="Wingdings" w:hAnsi="Wingdings"/>
    </w:rPr>
  </w:style>
  <w:style w:type="character" w:customStyle="1" w:styleId="WW8Num75z1">
    <w:name w:val="WW8Num75z1"/>
    <w:uiPriority w:val="99"/>
    <w:qFormat/>
    <w:rsid w:val="005F5450"/>
    <w:rPr>
      <w:rFonts w:ascii="Courier New" w:hAnsi="Courier New"/>
    </w:rPr>
  </w:style>
  <w:style w:type="character" w:customStyle="1" w:styleId="WW8Num75z3">
    <w:name w:val="WW8Num75z3"/>
    <w:uiPriority w:val="99"/>
    <w:qFormat/>
    <w:rsid w:val="005F5450"/>
    <w:rPr>
      <w:rFonts w:ascii="Symbol" w:hAnsi="Symbol"/>
    </w:rPr>
  </w:style>
  <w:style w:type="character" w:customStyle="1" w:styleId="WW8Num77z0">
    <w:name w:val="WW8Num77z0"/>
    <w:uiPriority w:val="99"/>
    <w:qFormat/>
    <w:rsid w:val="005F5450"/>
    <w:rPr>
      <w:rFonts w:ascii="Symbol" w:hAnsi="Symbol"/>
    </w:rPr>
  </w:style>
  <w:style w:type="character" w:customStyle="1" w:styleId="WW8Num78z0">
    <w:name w:val="WW8Num78z0"/>
    <w:uiPriority w:val="99"/>
    <w:qFormat/>
    <w:rsid w:val="005F5450"/>
    <w:rPr>
      <w:rFonts w:ascii="Wingdings" w:hAnsi="Wingdings"/>
    </w:rPr>
  </w:style>
  <w:style w:type="character" w:customStyle="1" w:styleId="WW8Num78z1">
    <w:name w:val="WW8Num78z1"/>
    <w:uiPriority w:val="99"/>
    <w:qFormat/>
    <w:rsid w:val="005F5450"/>
    <w:rPr>
      <w:rFonts w:ascii="Courier New" w:hAnsi="Courier New"/>
    </w:rPr>
  </w:style>
  <w:style w:type="character" w:customStyle="1" w:styleId="WW8Num78z3">
    <w:name w:val="WW8Num78z3"/>
    <w:uiPriority w:val="99"/>
    <w:qFormat/>
    <w:rsid w:val="005F5450"/>
    <w:rPr>
      <w:rFonts w:ascii="Symbol" w:hAnsi="Symbol"/>
    </w:rPr>
  </w:style>
  <w:style w:type="character" w:customStyle="1" w:styleId="WW8Num79z0">
    <w:name w:val="WW8Num79z0"/>
    <w:uiPriority w:val="99"/>
    <w:qFormat/>
    <w:rsid w:val="005F5450"/>
    <w:rPr>
      <w:rFonts w:ascii="Symbol" w:hAnsi="Symbol"/>
    </w:rPr>
  </w:style>
  <w:style w:type="character" w:customStyle="1" w:styleId="WW8Num86z0">
    <w:name w:val="WW8Num86z0"/>
    <w:uiPriority w:val="99"/>
    <w:qFormat/>
    <w:rsid w:val="005F5450"/>
    <w:rPr>
      <w:rFonts w:ascii="Wingdings" w:hAnsi="Wingdings"/>
    </w:rPr>
  </w:style>
  <w:style w:type="character" w:customStyle="1" w:styleId="WW8Num86z1">
    <w:name w:val="WW8Num86z1"/>
    <w:uiPriority w:val="99"/>
    <w:qFormat/>
    <w:rsid w:val="005F5450"/>
    <w:rPr>
      <w:rFonts w:ascii="Courier New" w:hAnsi="Courier New"/>
    </w:rPr>
  </w:style>
  <w:style w:type="character" w:customStyle="1" w:styleId="WW8Num86z3">
    <w:name w:val="WW8Num86z3"/>
    <w:uiPriority w:val="99"/>
    <w:qFormat/>
    <w:rsid w:val="005F5450"/>
    <w:rPr>
      <w:rFonts w:ascii="Symbol" w:hAnsi="Symbol"/>
    </w:rPr>
  </w:style>
  <w:style w:type="character" w:customStyle="1" w:styleId="WW8Num87z0">
    <w:name w:val="WW8Num87z0"/>
    <w:uiPriority w:val="99"/>
    <w:qFormat/>
    <w:rsid w:val="005F5450"/>
    <w:rPr>
      <w:rFonts w:ascii="Symbol" w:hAnsi="Symbol"/>
    </w:rPr>
  </w:style>
  <w:style w:type="character" w:customStyle="1" w:styleId="WW8Num89z0">
    <w:name w:val="WW8Num89z0"/>
    <w:uiPriority w:val="99"/>
    <w:qFormat/>
    <w:rsid w:val="005F5450"/>
    <w:rPr>
      <w:rFonts w:ascii="Symbol" w:hAnsi="Symbol"/>
    </w:rPr>
  </w:style>
  <w:style w:type="character" w:customStyle="1" w:styleId="WW8Num90z0">
    <w:name w:val="WW8Num90z0"/>
    <w:uiPriority w:val="99"/>
    <w:qFormat/>
    <w:rsid w:val="005F5450"/>
    <w:rPr>
      <w:rFonts w:ascii="Symbol" w:hAnsi="Symbol"/>
    </w:rPr>
  </w:style>
  <w:style w:type="character" w:customStyle="1" w:styleId="WW8Num92z0">
    <w:name w:val="WW8Num92z0"/>
    <w:uiPriority w:val="99"/>
    <w:qFormat/>
    <w:rsid w:val="005F5450"/>
    <w:rPr>
      <w:rFonts w:ascii="Symbol" w:hAnsi="Symbol"/>
    </w:rPr>
  </w:style>
  <w:style w:type="character" w:customStyle="1" w:styleId="WW8Num93z0">
    <w:name w:val="WW8Num93z0"/>
    <w:uiPriority w:val="99"/>
    <w:qFormat/>
    <w:rsid w:val="005F5450"/>
    <w:rPr>
      <w:rFonts w:ascii="Wingdings" w:hAnsi="Wingdings"/>
    </w:rPr>
  </w:style>
  <w:style w:type="character" w:customStyle="1" w:styleId="WW8Num93z1">
    <w:name w:val="WW8Num93z1"/>
    <w:uiPriority w:val="99"/>
    <w:qFormat/>
    <w:rsid w:val="005F5450"/>
    <w:rPr>
      <w:rFonts w:ascii="Courier New" w:hAnsi="Courier New"/>
    </w:rPr>
  </w:style>
  <w:style w:type="character" w:customStyle="1" w:styleId="WW8Num93z3">
    <w:name w:val="WW8Num93z3"/>
    <w:uiPriority w:val="99"/>
    <w:qFormat/>
    <w:rsid w:val="005F5450"/>
    <w:rPr>
      <w:rFonts w:ascii="Symbol" w:hAnsi="Symbol"/>
    </w:rPr>
  </w:style>
  <w:style w:type="character" w:customStyle="1" w:styleId="WW8Num94z0">
    <w:name w:val="WW8Num94z0"/>
    <w:uiPriority w:val="99"/>
    <w:qFormat/>
    <w:rsid w:val="005F5450"/>
    <w:rPr>
      <w:rFonts w:ascii="Symbol" w:hAnsi="Symbol"/>
    </w:rPr>
  </w:style>
  <w:style w:type="character" w:customStyle="1" w:styleId="WW8Num97z0">
    <w:name w:val="WW8Num97z0"/>
    <w:uiPriority w:val="99"/>
    <w:qFormat/>
    <w:rsid w:val="005F5450"/>
    <w:rPr>
      <w:rFonts w:ascii="Symbol" w:hAnsi="Symbol"/>
    </w:rPr>
  </w:style>
  <w:style w:type="character" w:customStyle="1" w:styleId="WW8Num99z0">
    <w:name w:val="WW8Num99z0"/>
    <w:uiPriority w:val="99"/>
    <w:qFormat/>
    <w:rsid w:val="005F5450"/>
    <w:rPr>
      <w:rFonts w:ascii="Symbol" w:hAnsi="Symbol"/>
    </w:rPr>
  </w:style>
  <w:style w:type="character" w:customStyle="1" w:styleId="WW8Num101z0">
    <w:name w:val="WW8Num101z0"/>
    <w:uiPriority w:val="99"/>
    <w:qFormat/>
    <w:rsid w:val="005F5450"/>
    <w:rPr>
      <w:rFonts w:ascii="Symbol" w:hAnsi="Symbol"/>
    </w:rPr>
  </w:style>
  <w:style w:type="character" w:customStyle="1" w:styleId="WW8Num104z0">
    <w:name w:val="WW8Num104z0"/>
    <w:uiPriority w:val="99"/>
    <w:qFormat/>
    <w:rsid w:val="005F5450"/>
    <w:rPr>
      <w:rFonts w:ascii="Symbol" w:hAnsi="Symbol"/>
    </w:rPr>
  </w:style>
  <w:style w:type="character" w:customStyle="1" w:styleId="WW8Num107z0">
    <w:name w:val="WW8Num107z0"/>
    <w:uiPriority w:val="99"/>
    <w:qFormat/>
    <w:rsid w:val="005F5450"/>
    <w:rPr>
      <w:rFonts w:ascii="Symbol" w:hAnsi="Symbol"/>
    </w:rPr>
  </w:style>
  <w:style w:type="character" w:customStyle="1" w:styleId="WW8Num109z0">
    <w:name w:val="WW8Num109z0"/>
    <w:uiPriority w:val="99"/>
    <w:qFormat/>
    <w:rsid w:val="005F5450"/>
    <w:rPr>
      <w:rFonts w:ascii="Symbol" w:hAnsi="Symbol"/>
    </w:rPr>
  </w:style>
  <w:style w:type="character" w:customStyle="1" w:styleId="WW8Num112z1">
    <w:name w:val="WW8Num112z1"/>
    <w:uiPriority w:val="99"/>
    <w:qFormat/>
    <w:rsid w:val="005F5450"/>
    <w:rPr>
      <w:color w:val="000000"/>
    </w:rPr>
  </w:style>
  <w:style w:type="character" w:customStyle="1" w:styleId="WW8Num114z0">
    <w:name w:val="WW8Num114z0"/>
    <w:uiPriority w:val="99"/>
    <w:qFormat/>
    <w:rsid w:val="005F5450"/>
    <w:rPr>
      <w:rFonts w:ascii="Symbol" w:hAnsi="Symbol"/>
    </w:rPr>
  </w:style>
  <w:style w:type="character" w:customStyle="1" w:styleId="WW8Num117z0">
    <w:name w:val="WW8Num117z0"/>
    <w:uiPriority w:val="99"/>
    <w:qFormat/>
    <w:rsid w:val="005F5450"/>
    <w:rPr>
      <w:rFonts w:ascii="Symbol" w:hAnsi="Symbol"/>
    </w:rPr>
  </w:style>
  <w:style w:type="character" w:customStyle="1" w:styleId="WW8Num118z0">
    <w:name w:val="WW8Num118z0"/>
    <w:uiPriority w:val="99"/>
    <w:qFormat/>
    <w:rsid w:val="005F5450"/>
    <w:rPr>
      <w:rFonts w:ascii="Wingdings" w:hAnsi="Wingdings"/>
    </w:rPr>
  </w:style>
  <w:style w:type="character" w:customStyle="1" w:styleId="WW8Num118z1">
    <w:name w:val="WW8Num118z1"/>
    <w:uiPriority w:val="99"/>
    <w:qFormat/>
    <w:rsid w:val="005F5450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5F5450"/>
    <w:rPr>
      <w:rFonts w:ascii="Symbol" w:hAnsi="Symbol"/>
    </w:rPr>
  </w:style>
  <w:style w:type="character" w:customStyle="1" w:styleId="WW8Num120z0">
    <w:name w:val="WW8Num120z0"/>
    <w:uiPriority w:val="99"/>
    <w:qFormat/>
    <w:rsid w:val="005F5450"/>
    <w:rPr>
      <w:rFonts w:ascii="Symbol" w:hAnsi="Symbol"/>
    </w:rPr>
  </w:style>
  <w:style w:type="character" w:customStyle="1" w:styleId="WW8Num121z0">
    <w:name w:val="WW8Num121z0"/>
    <w:uiPriority w:val="99"/>
    <w:qFormat/>
    <w:rsid w:val="005F5450"/>
    <w:rPr>
      <w:rFonts w:ascii="Symbol" w:hAnsi="Symbol"/>
    </w:rPr>
  </w:style>
  <w:style w:type="character" w:customStyle="1" w:styleId="WW8Num124z0">
    <w:name w:val="WW8Num124z0"/>
    <w:uiPriority w:val="99"/>
    <w:qFormat/>
    <w:rsid w:val="005F5450"/>
    <w:rPr>
      <w:rFonts w:ascii="Symbol" w:hAnsi="Symbol"/>
    </w:rPr>
  </w:style>
  <w:style w:type="character" w:customStyle="1" w:styleId="WW8Num125z0">
    <w:name w:val="WW8Num125z0"/>
    <w:uiPriority w:val="99"/>
    <w:qFormat/>
    <w:rsid w:val="005F5450"/>
    <w:rPr>
      <w:rFonts w:ascii="Wingdings" w:hAnsi="Wingdings"/>
    </w:rPr>
  </w:style>
  <w:style w:type="character" w:customStyle="1" w:styleId="WW8Num125z1">
    <w:name w:val="WW8Num125z1"/>
    <w:uiPriority w:val="99"/>
    <w:qFormat/>
    <w:rsid w:val="005F5450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5F5450"/>
    <w:rPr>
      <w:rFonts w:ascii="Symbol" w:hAnsi="Symbol"/>
    </w:rPr>
  </w:style>
  <w:style w:type="character" w:customStyle="1" w:styleId="WW8Num126z0">
    <w:name w:val="WW8Num126z0"/>
    <w:uiPriority w:val="99"/>
    <w:qFormat/>
    <w:rsid w:val="005F5450"/>
    <w:rPr>
      <w:rFonts w:ascii="Symbol" w:hAnsi="Symbol"/>
    </w:rPr>
  </w:style>
  <w:style w:type="character" w:customStyle="1" w:styleId="WW8Num127z0">
    <w:name w:val="WW8Num127z0"/>
    <w:uiPriority w:val="99"/>
    <w:qFormat/>
    <w:rsid w:val="005F5450"/>
    <w:rPr>
      <w:rFonts w:ascii="Symbol" w:hAnsi="Symbol"/>
    </w:rPr>
  </w:style>
  <w:style w:type="character" w:customStyle="1" w:styleId="WW8Num130z0">
    <w:name w:val="WW8Num130z0"/>
    <w:uiPriority w:val="99"/>
    <w:qFormat/>
    <w:rsid w:val="005F5450"/>
    <w:rPr>
      <w:rFonts w:ascii="Symbol" w:hAnsi="Symbol"/>
    </w:rPr>
  </w:style>
  <w:style w:type="character" w:customStyle="1" w:styleId="WW8Num131z0">
    <w:name w:val="WW8Num131z0"/>
    <w:uiPriority w:val="99"/>
    <w:qFormat/>
    <w:rsid w:val="005F5450"/>
    <w:rPr>
      <w:rFonts w:ascii="Symbol" w:hAnsi="Symbol"/>
    </w:rPr>
  </w:style>
  <w:style w:type="character" w:customStyle="1" w:styleId="WW8Num132z0">
    <w:name w:val="WW8Num132z0"/>
    <w:uiPriority w:val="99"/>
    <w:qFormat/>
    <w:rsid w:val="005F5450"/>
    <w:rPr>
      <w:rFonts w:ascii="Symbol" w:hAnsi="Symbol"/>
    </w:rPr>
  </w:style>
  <w:style w:type="character" w:customStyle="1" w:styleId="WW8Num134z0">
    <w:name w:val="WW8Num134z0"/>
    <w:uiPriority w:val="99"/>
    <w:qFormat/>
    <w:rsid w:val="005F5450"/>
    <w:rPr>
      <w:rFonts w:ascii="Wingdings" w:hAnsi="Wingdings"/>
    </w:rPr>
  </w:style>
  <w:style w:type="character" w:customStyle="1" w:styleId="WW8Num136z0">
    <w:name w:val="WW8Num136z0"/>
    <w:uiPriority w:val="99"/>
    <w:qFormat/>
    <w:rsid w:val="005F5450"/>
    <w:rPr>
      <w:rFonts w:ascii="Symbol" w:hAnsi="Symbol"/>
    </w:rPr>
  </w:style>
  <w:style w:type="character" w:customStyle="1" w:styleId="WW8Num139z0">
    <w:name w:val="WW8Num139z0"/>
    <w:uiPriority w:val="99"/>
    <w:qFormat/>
    <w:rsid w:val="005F5450"/>
    <w:rPr>
      <w:rFonts w:ascii="Symbol" w:hAnsi="Symbol"/>
    </w:rPr>
  </w:style>
  <w:style w:type="character" w:customStyle="1" w:styleId="WW8Num143z0">
    <w:name w:val="WW8Num143z0"/>
    <w:uiPriority w:val="99"/>
    <w:qFormat/>
    <w:rsid w:val="005F5450"/>
    <w:rPr>
      <w:rFonts w:ascii="Symbol" w:hAnsi="Symbol"/>
    </w:rPr>
  </w:style>
  <w:style w:type="character" w:customStyle="1" w:styleId="WW8Num144z0">
    <w:name w:val="WW8Num144z0"/>
    <w:uiPriority w:val="99"/>
    <w:qFormat/>
    <w:rsid w:val="005F5450"/>
    <w:rPr>
      <w:rFonts w:ascii="Symbol" w:hAnsi="Symbol"/>
    </w:rPr>
  </w:style>
  <w:style w:type="character" w:customStyle="1" w:styleId="WW8Num145z0">
    <w:name w:val="WW8Num145z0"/>
    <w:uiPriority w:val="99"/>
    <w:qFormat/>
    <w:rsid w:val="005F5450"/>
    <w:rPr>
      <w:rFonts w:ascii="Symbol" w:hAnsi="Symbol"/>
    </w:rPr>
  </w:style>
  <w:style w:type="character" w:customStyle="1" w:styleId="WW8Num146z0">
    <w:name w:val="WW8Num146z0"/>
    <w:uiPriority w:val="99"/>
    <w:qFormat/>
    <w:rsid w:val="005F5450"/>
    <w:rPr>
      <w:rFonts w:ascii="Symbol" w:hAnsi="Symbol"/>
    </w:rPr>
  </w:style>
  <w:style w:type="character" w:customStyle="1" w:styleId="WW8Num147z0">
    <w:name w:val="WW8Num147z0"/>
    <w:uiPriority w:val="99"/>
    <w:qFormat/>
    <w:rsid w:val="005F5450"/>
    <w:rPr>
      <w:rFonts w:ascii="Wingdings" w:hAnsi="Wingdings"/>
    </w:rPr>
  </w:style>
  <w:style w:type="character" w:customStyle="1" w:styleId="WW8Num147z1">
    <w:name w:val="WW8Num147z1"/>
    <w:uiPriority w:val="99"/>
    <w:qFormat/>
    <w:rsid w:val="005F5450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5F5450"/>
    <w:rPr>
      <w:rFonts w:ascii="Symbol" w:hAnsi="Symbol"/>
    </w:rPr>
  </w:style>
  <w:style w:type="character" w:customStyle="1" w:styleId="WW8Num150z0">
    <w:name w:val="WW8Num150z0"/>
    <w:uiPriority w:val="99"/>
    <w:qFormat/>
    <w:rsid w:val="005F5450"/>
    <w:rPr>
      <w:rFonts w:ascii="Symbol" w:hAnsi="Symbol"/>
    </w:rPr>
  </w:style>
  <w:style w:type="character" w:customStyle="1" w:styleId="WW8Num157z0">
    <w:name w:val="WW8Num157z0"/>
    <w:uiPriority w:val="99"/>
    <w:qFormat/>
    <w:rsid w:val="005F5450"/>
    <w:rPr>
      <w:rFonts w:ascii="Symbol" w:hAnsi="Symbol"/>
    </w:rPr>
  </w:style>
  <w:style w:type="character" w:customStyle="1" w:styleId="WW8Num159z0">
    <w:name w:val="WW8Num159z0"/>
    <w:uiPriority w:val="99"/>
    <w:qFormat/>
    <w:rsid w:val="005F5450"/>
    <w:rPr>
      <w:rFonts w:ascii="Symbol" w:hAnsi="Symbol"/>
    </w:rPr>
  </w:style>
  <w:style w:type="character" w:customStyle="1" w:styleId="WW8Num160z0">
    <w:name w:val="WW8Num160z0"/>
    <w:uiPriority w:val="99"/>
    <w:qFormat/>
    <w:rsid w:val="005F5450"/>
    <w:rPr>
      <w:rFonts w:ascii="Symbol" w:hAnsi="Symbol"/>
    </w:rPr>
  </w:style>
  <w:style w:type="character" w:customStyle="1" w:styleId="WW8Num162z0">
    <w:name w:val="WW8Num162z0"/>
    <w:uiPriority w:val="99"/>
    <w:qFormat/>
    <w:rsid w:val="005F5450"/>
    <w:rPr>
      <w:rFonts w:ascii="Symbol" w:hAnsi="Symbol"/>
    </w:rPr>
  </w:style>
  <w:style w:type="character" w:customStyle="1" w:styleId="WW8Num163z0">
    <w:name w:val="WW8Num163z0"/>
    <w:uiPriority w:val="99"/>
    <w:qFormat/>
    <w:rsid w:val="005F5450"/>
    <w:rPr>
      <w:rFonts w:ascii="Symbol" w:hAnsi="Symbol"/>
    </w:rPr>
  </w:style>
  <w:style w:type="character" w:customStyle="1" w:styleId="WW8Num164z0">
    <w:name w:val="WW8Num164z0"/>
    <w:uiPriority w:val="99"/>
    <w:qFormat/>
    <w:rsid w:val="005F5450"/>
    <w:rPr>
      <w:rFonts w:ascii="Wingdings" w:hAnsi="Wingdings"/>
    </w:rPr>
  </w:style>
  <w:style w:type="character" w:customStyle="1" w:styleId="WW8Num164z1">
    <w:name w:val="WW8Num164z1"/>
    <w:uiPriority w:val="99"/>
    <w:qFormat/>
    <w:rsid w:val="005F5450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5F5450"/>
    <w:rPr>
      <w:rFonts w:ascii="Symbol" w:hAnsi="Symbol"/>
    </w:rPr>
  </w:style>
  <w:style w:type="character" w:customStyle="1" w:styleId="WW8Num168z0">
    <w:name w:val="WW8Num168z0"/>
    <w:uiPriority w:val="99"/>
    <w:qFormat/>
    <w:rsid w:val="005F5450"/>
    <w:rPr>
      <w:rFonts w:ascii="Symbol" w:hAnsi="Symbol"/>
    </w:rPr>
  </w:style>
  <w:style w:type="character" w:customStyle="1" w:styleId="WW8Num169z0">
    <w:name w:val="WW8Num169z0"/>
    <w:uiPriority w:val="99"/>
    <w:qFormat/>
    <w:rsid w:val="005F5450"/>
    <w:rPr>
      <w:rFonts w:ascii="Symbol" w:hAnsi="Symbol"/>
    </w:rPr>
  </w:style>
  <w:style w:type="character" w:customStyle="1" w:styleId="WW8Num170z0">
    <w:name w:val="WW8Num170z0"/>
    <w:uiPriority w:val="99"/>
    <w:qFormat/>
    <w:rsid w:val="005F5450"/>
    <w:rPr>
      <w:rFonts w:ascii="Symbol" w:hAnsi="Symbol"/>
    </w:rPr>
  </w:style>
  <w:style w:type="character" w:customStyle="1" w:styleId="WW8Num174z0">
    <w:name w:val="WW8Num174z0"/>
    <w:uiPriority w:val="99"/>
    <w:qFormat/>
    <w:rsid w:val="005F5450"/>
    <w:rPr>
      <w:rFonts w:ascii="Symbol" w:hAnsi="Symbol"/>
    </w:rPr>
  </w:style>
  <w:style w:type="character" w:customStyle="1" w:styleId="WW8Num177z0">
    <w:name w:val="WW8Num177z0"/>
    <w:uiPriority w:val="99"/>
    <w:qFormat/>
    <w:rsid w:val="005F5450"/>
    <w:rPr>
      <w:rFonts w:ascii="Symbol" w:hAnsi="Symbol"/>
    </w:rPr>
  </w:style>
  <w:style w:type="character" w:customStyle="1" w:styleId="WW8Num178z0">
    <w:name w:val="WW8Num178z0"/>
    <w:uiPriority w:val="99"/>
    <w:qFormat/>
    <w:rsid w:val="005F5450"/>
    <w:rPr>
      <w:rFonts w:ascii="Symbol" w:hAnsi="Symbol"/>
    </w:rPr>
  </w:style>
  <w:style w:type="character" w:customStyle="1" w:styleId="WW8Num182z0">
    <w:name w:val="WW8Num182z0"/>
    <w:uiPriority w:val="99"/>
    <w:qFormat/>
    <w:rsid w:val="005F5450"/>
    <w:rPr>
      <w:rFonts w:ascii="Symbol" w:hAnsi="Symbol"/>
    </w:rPr>
  </w:style>
  <w:style w:type="character" w:customStyle="1" w:styleId="WW8Num37z0">
    <w:name w:val="WW8Num37z0"/>
    <w:uiPriority w:val="99"/>
    <w:qFormat/>
    <w:rsid w:val="005F5450"/>
    <w:rPr>
      <w:rFonts w:ascii="Wingdings" w:hAnsi="Wingdings"/>
    </w:rPr>
  </w:style>
  <w:style w:type="character" w:customStyle="1" w:styleId="WW8Num38z0">
    <w:name w:val="WW8Num38z0"/>
    <w:uiPriority w:val="99"/>
    <w:qFormat/>
    <w:rsid w:val="005F5450"/>
    <w:rPr>
      <w:rFonts w:ascii="Wingdings" w:hAnsi="Wingdings"/>
    </w:rPr>
  </w:style>
  <w:style w:type="character" w:customStyle="1" w:styleId="WW8Num40z0">
    <w:name w:val="WW8Num40z0"/>
    <w:uiPriority w:val="99"/>
    <w:qFormat/>
    <w:rsid w:val="005F5450"/>
    <w:rPr>
      <w:rFonts w:ascii="Wingdings" w:hAnsi="Wingdings"/>
    </w:rPr>
  </w:style>
  <w:style w:type="character" w:customStyle="1" w:styleId="WW8Num41z0">
    <w:name w:val="WW8Num41z0"/>
    <w:uiPriority w:val="99"/>
    <w:qFormat/>
    <w:rsid w:val="005F5450"/>
    <w:rPr>
      <w:rFonts w:ascii="Wingdings" w:hAnsi="Wingdings"/>
    </w:rPr>
  </w:style>
  <w:style w:type="character" w:customStyle="1" w:styleId="WW8Num43z0">
    <w:name w:val="WW8Num43z0"/>
    <w:uiPriority w:val="99"/>
    <w:qFormat/>
    <w:rsid w:val="005F5450"/>
    <w:rPr>
      <w:rFonts w:ascii="Wingdings" w:hAnsi="Wingdings"/>
    </w:rPr>
  </w:style>
  <w:style w:type="character" w:customStyle="1" w:styleId="WW8Num20z1">
    <w:name w:val="WW8Num20z1"/>
    <w:uiPriority w:val="99"/>
    <w:qFormat/>
    <w:rsid w:val="005F5450"/>
    <w:rPr>
      <w:rFonts w:ascii="Courier New" w:hAnsi="Courier New"/>
    </w:rPr>
  </w:style>
  <w:style w:type="character" w:customStyle="1" w:styleId="WW8Num20z3">
    <w:name w:val="WW8Num20z3"/>
    <w:uiPriority w:val="99"/>
    <w:qFormat/>
    <w:rsid w:val="005F5450"/>
    <w:rPr>
      <w:rFonts w:ascii="Symbol" w:hAnsi="Symbol"/>
    </w:rPr>
  </w:style>
  <w:style w:type="character" w:customStyle="1" w:styleId="WW8Num26z3">
    <w:name w:val="WW8Num26z3"/>
    <w:uiPriority w:val="99"/>
    <w:qFormat/>
    <w:rsid w:val="005F5450"/>
    <w:rPr>
      <w:rFonts w:ascii="Symbol" w:hAnsi="Symbol"/>
    </w:rPr>
  </w:style>
  <w:style w:type="character" w:customStyle="1" w:styleId="WW8Num33z0">
    <w:name w:val="WW8Num33z0"/>
    <w:uiPriority w:val="99"/>
    <w:qFormat/>
    <w:rsid w:val="005F5450"/>
    <w:rPr>
      <w:rFonts w:ascii="Wingdings" w:hAnsi="Wingdings"/>
    </w:rPr>
  </w:style>
  <w:style w:type="character" w:customStyle="1" w:styleId="WW8Num33z3">
    <w:name w:val="WW8Num33z3"/>
    <w:uiPriority w:val="99"/>
    <w:qFormat/>
    <w:rsid w:val="005F5450"/>
    <w:rPr>
      <w:rFonts w:ascii="Symbol" w:hAnsi="Symbol"/>
    </w:rPr>
  </w:style>
  <w:style w:type="character" w:customStyle="1" w:styleId="WW8Num33z4">
    <w:name w:val="WW8Num33z4"/>
    <w:uiPriority w:val="99"/>
    <w:qFormat/>
    <w:rsid w:val="005F5450"/>
    <w:rPr>
      <w:rFonts w:ascii="Courier New" w:hAnsi="Courier New"/>
    </w:rPr>
  </w:style>
  <w:style w:type="character" w:customStyle="1" w:styleId="WW8Num34z0">
    <w:name w:val="WW8Num34z0"/>
    <w:uiPriority w:val="99"/>
    <w:qFormat/>
    <w:rsid w:val="005F5450"/>
    <w:rPr>
      <w:rFonts w:ascii="Wingdings" w:hAnsi="Wingdings"/>
    </w:rPr>
  </w:style>
  <w:style w:type="character" w:customStyle="1" w:styleId="WW8Num34z1">
    <w:name w:val="WW8Num34z1"/>
    <w:uiPriority w:val="99"/>
    <w:qFormat/>
    <w:rsid w:val="005F5450"/>
    <w:rPr>
      <w:rFonts w:ascii="Courier New" w:hAnsi="Courier New"/>
    </w:rPr>
  </w:style>
  <w:style w:type="character" w:customStyle="1" w:styleId="WW8Num34z3">
    <w:name w:val="WW8Num34z3"/>
    <w:uiPriority w:val="99"/>
    <w:qFormat/>
    <w:rsid w:val="005F5450"/>
    <w:rPr>
      <w:rFonts w:ascii="Symbol" w:hAnsi="Symbol"/>
    </w:rPr>
  </w:style>
  <w:style w:type="character" w:customStyle="1" w:styleId="WW8Num35z0">
    <w:name w:val="WW8Num35z0"/>
    <w:uiPriority w:val="99"/>
    <w:qFormat/>
    <w:rsid w:val="005F5450"/>
    <w:rPr>
      <w:rFonts w:ascii="Wingdings" w:hAnsi="Wingdings"/>
    </w:rPr>
  </w:style>
  <w:style w:type="character" w:customStyle="1" w:styleId="WW8Num35z1">
    <w:name w:val="WW8Num35z1"/>
    <w:uiPriority w:val="99"/>
    <w:qFormat/>
    <w:rsid w:val="005F5450"/>
    <w:rPr>
      <w:rFonts w:ascii="Courier New" w:hAnsi="Courier New"/>
    </w:rPr>
  </w:style>
  <w:style w:type="character" w:customStyle="1" w:styleId="WW8Num35z3">
    <w:name w:val="WW8Num35z3"/>
    <w:uiPriority w:val="99"/>
    <w:qFormat/>
    <w:rsid w:val="005F5450"/>
    <w:rPr>
      <w:rFonts w:ascii="Symbol" w:hAnsi="Symbol"/>
    </w:rPr>
  </w:style>
  <w:style w:type="character" w:customStyle="1" w:styleId="WW8Num36z1">
    <w:name w:val="WW8Num36z1"/>
    <w:uiPriority w:val="99"/>
    <w:qFormat/>
    <w:rsid w:val="005F5450"/>
    <w:rPr>
      <w:rFonts w:ascii="Courier New" w:hAnsi="Courier New"/>
    </w:rPr>
  </w:style>
  <w:style w:type="character" w:customStyle="1" w:styleId="WW8Num36z3">
    <w:name w:val="WW8Num36z3"/>
    <w:uiPriority w:val="99"/>
    <w:qFormat/>
    <w:rsid w:val="005F5450"/>
    <w:rPr>
      <w:rFonts w:ascii="Symbol" w:hAnsi="Symbol"/>
    </w:rPr>
  </w:style>
  <w:style w:type="character" w:customStyle="1" w:styleId="WW8Num37z1">
    <w:name w:val="WW8Num37z1"/>
    <w:uiPriority w:val="99"/>
    <w:qFormat/>
    <w:rsid w:val="005F5450"/>
    <w:rPr>
      <w:rFonts w:ascii="Courier New" w:hAnsi="Courier New"/>
    </w:rPr>
  </w:style>
  <w:style w:type="character" w:customStyle="1" w:styleId="WW8Num37z3">
    <w:name w:val="WW8Num37z3"/>
    <w:uiPriority w:val="99"/>
    <w:qFormat/>
    <w:rsid w:val="005F5450"/>
    <w:rPr>
      <w:rFonts w:ascii="Symbol" w:hAnsi="Symbol"/>
    </w:rPr>
  </w:style>
  <w:style w:type="character" w:customStyle="1" w:styleId="WW8Num39z1">
    <w:name w:val="WW8Num39z1"/>
    <w:uiPriority w:val="99"/>
    <w:qFormat/>
    <w:rsid w:val="005F5450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5F5450"/>
    <w:rPr>
      <w:rFonts w:ascii="Symbol" w:hAnsi="Symbol"/>
    </w:rPr>
  </w:style>
  <w:style w:type="character" w:customStyle="1" w:styleId="WW8Num39z4">
    <w:name w:val="WW8Num39z4"/>
    <w:uiPriority w:val="99"/>
    <w:qFormat/>
    <w:rsid w:val="005F5450"/>
    <w:rPr>
      <w:rFonts w:ascii="Courier New" w:hAnsi="Courier New"/>
    </w:rPr>
  </w:style>
  <w:style w:type="character" w:customStyle="1" w:styleId="WW8Num42z1">
    <w:name w:val="WW8Num42z1"/>
    <w:uiPriority w:val="99"/>
    <w:qFormat/>
    <w:rsid w:val="005F5450"/>
    <w:rPr>
      <w:rFonts w:ascii="Courier New" w:hAnsi="Courier New"/>
    </w:rPr>
  </w:style>
  <w:style w:type="character" w:customStyle="1" w:styleId="WW8Num42z3">
    <w:name w:val="WW8Num42z3"/>
    <w:uiPriority w:val="99"/>
    <w:qFormat/>
    <w:rsid w:val="005F5450"/>
    <w:rPr>
      <w:rFonts w:ascii="Symbol" w:hAnsi="Symbol"/>
    </w:rPr>
  </w:style>
  <w:style w:type="character" w:customStyle="1" w:styleId="WW8Num45z0">
    <w:name w:val="WW8Num45z0"/>
    <w:uiPriority w:val="99"/>
    <w:qFormat/>
    <w:rsid w:val="005F5450"/>
    <w:rPr>
      <w:rFonts w:ascii="Wingdings" w:hAnsi="Wingdings"/>
    </w:rPr>
  </w:style>
  <w:style w:type="character" w:customStyle="1" w:styleId="WW8Num45z1">
    <w:name w:val="WW8Num45z1"/>
    <w:uiPriority w:val="99"/>
    <w:qFormat/>
    <w:rsid w:val="005F5450"/>
    <w:rPr>
      <w:rFonts w:ascii="Courier New" w:hAnsi="Courier New"/>
    </w:rPr>
  </w:style>
  <w:style w:type="character" w:customStyle="1" w:styleId="WW8Num45z3">
    <w:name w:val="WW8Num45z3"/>
    <w:uiPriority w:val="99"/>
    <w:qFormat/>
    <w:rsid w:val="005F5450"/>
    <w:rPr>
      <w:rFonts w:ascii="Symbol" w:hAnsi="Symbol"/>
    </w:rPr>
  </w:style>
  <w:style w:type="character" w:customStyle="1" w:styleId="WW8Num46z0">
    <w:name w:val="WW8Num46z0"/>
    <w:uiPriority w:val="99"/>
    <w:qFormat/>
    <w:rsid w:val="005F5450"/>
    <w:rPr>
      <w:rFonts w:ascii="Wingdings" w:hAnsi="Wingdings"/>
    </w:rPr>
  </w:style>
  <w:style w:type="character" w:customStyle="1" w:styleId="WW8Num46z1">
    <w:name w:val="WW8Num46z1"/>
    <w:uiPriority w:val="99"/>
    <w:qFormat/>
    <w:rsid w:val="005F5450"/>
    <w:rPr>
      <w:rFonts w:ascii="Courier New" w:hAnsi="Courier New"/>
    </w:rPr>
  </w:style>
  <w:style w:type="character" w:customStyle="1" w:styleId="WW8Num46z3">
    <w:name w:val="WW8Num46z3"/>
    <w:uiPriority w:val="99"/>
    <w:qFormat/>
    <w:rsid w:val="005F5450"/>
    <w:rPr>
      <w:rFonts w:ascii="Symbol" w:hAnsi="Symbol"/>
    </w:rPr>
  </w:style>
  <w:style w:type="character" w:customStyle="1" w:styleId="WW8Num48z0">
    <w:name w:val="WW8Num48z0"/>
    <w:uiPriority w:val="99"/>
    <w:qFormat/>
    <w:rsid w:val="005F5450"/>
    <w:rPr>
      <w:rFonts w:ascii="Wingdings" w:hAnsi="Wingdings"/>
    </w:rPr>
  </w:style>
  <w:style w:type="character" w:customStyle="1" w:styleId="WW8Num48z1">
    <w:name w:val="WW8Num48z1"/>
    <w:uiPriority w:val="99"/>
    <w:qFormat/>
    <w:rsid w:val="005F5450"/>
    <w:rPr>
      <w:rFonts w:ascii="Courier New" w:hAnsi="Courier New"/>
    </w:rPr>
  </w:style>
  <w:style w:type="character" w:customStyle="1" w:styleId="WW8Num48z3">
    <w:name w:val="WW8Num48z3"/>
    <w:uiPriority w:val="99"/>
    <w:qFormat/>
    <w:rsid w:val="005F5450"/>
    <w:rPr>
      <w:rFonts w:ascii="Symbol" w:hAnsi="Symbol"/>
    </w:rPr>
  </w:style>
  <w:style w:type="character" w:customStyle="1" w:styleId="WW8Num49z0">
    <w:name w:val="WW8Num49z0"/>
    <w:uiPriority w:val="99"/>
    <w:qFormat/>
    <w:rsid w:val="005F5450"/>
    <w:rPr>
      <w:rFonts w:ascii="Wingdings" w:hAnsi="Wingdings"/>
    </w:rPr>
  </w:style>
  <w:style w:type="character" w:customStyle="1" w:styleId="WW8Num49z1">
    <w:name w:val="WW8Num49z1"/>
    <w:uiPriority w:val="99"/>
    <w:qFormat/>
    <w:rsid w:val="005F5450"/>
    <w:rPr>
      <w:rFonts w:ascii="Courier New" w:hAnsi="Courier New"/>
    </w:rPr>
  </w:style>
  <w:style w:type="character" w:customStyle="1" w:styleId="WW8Num49z3">
    <w:name w:val="WW8Num49z3"/>
    <w:uiPriority w:val="99"/>
    <w:qFormat/>
    <w:rsid w:val="005F5450"/>
    <w:rPr>
      <w:rFonts w:ascii="Symbol" w:hAnsi="Symbol"/>
    </w:rPr>
  </w:style>
  <w:style w:type="character" w:customStyle="1" w:styleId="WW8Num50z1">
    <w:name w:val="WW8Num50z1"/>
    <w:uiPriority w:val="99"/>
    <w:qFormat/>
    <w:rsid w:val="005F5450"/>
    <w:rPr>
      <w:rFonts w:ascii="Courier New" w:hAnsi="Courier New"/>
    </w:rPr>
  </w:style>
  <w:style w:type="character" w:customStyle="1" w:styleId="WW8Num50z3">
    <w:name w:val="WW8Num50z3"/>
    <w:uiPriority w:val="99"/>
    <w:qFormat/>
    <w:rsid w:val="005F5450"/>
    <w:rPr>
      <w:rFonts w:ascii="Symbol" w:hAnsi="Symbol"/>
    </w:rPr>
  </w:style>
  <w:style w:type="character" w:customStyle="1" w:styleId="WW8Num51z1">
    <w:name w:val="WW8Num51z1"/>
    <w:uiPriority w:val="99"/>
    <w:qFormat/>
    <w:rsid w:val="005F5450"/>
    <w:rPr>
      <w:rFonts w:ascii="Courier New" w:hAnsi="Courier New"/>
    </w:rPr>
  </w:style>
  <w:style w:type="character" w:customStyle="1" w:styleId="WW8Num51z3">
    <w:name w:val="WW8Num51z3"/>
    <w:uiPriority w:val="99"/>
    <w:qFormat/>
    <w:rsid w:val="005F5450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5F5450"/>
  </w:style>
  <w:style w:type="character" w:customStyle="1" w:styleId="FontStyle1600">
    <w:name w:val="Font Style160"/>
    <w:uiPriority w:val="99"/>
    <w:qFormat/>
    <w:rsid w:val="005F5450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5F5450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5F5450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5F5450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5F5450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5F5450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5F5450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5F5450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5F5450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5F5450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5F5450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5F5450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5F5450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5F5450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5F5450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5F5450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5F5450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5F5450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5F5450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5F5450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5F5450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5F5450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5F5450"/>
    <w:rPr>
      <w:rFonts w:cs="Times New Roman"/>
    </w:rPr>
  </w:style>
  <w:style w:type="character" w:customStyle="1" w:styleId="c8">
    <w:name w:val="c8"/>
    <w:basedOn w:val="a3"/>
    <w:uiPriority w:val="99"/>
    <w:qFormat/>
    <w:rsid w:val="005F5450"/>
    <w:rPr>
      <w:rFonts w:cs="Times New Roman"/>
    </w:rPr>
  </w:style>
  <w:style w:type="character" w:customStyle="1" w:styleId="FontStyle805">
    <w:name w:val="Font Style805"/>
    <w:uiPriority w:val="99"/>
    <w:qFormat/>
    <w:rsid w:val="005F5450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5F5450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5F5450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5F5450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5F5450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5F5450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5F5450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5F5450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5F5450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5F5450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5F5450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5F5450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5F5450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5F5450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5F5450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5F5450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5F5450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5F5450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5F5450"/>
  </w:style>
  <w:style w:type="character" w:customStyle="1" w:styleId="11ff6">
    <w:name w:val="Слабое выделение11"/>
    <w:uiPriority w:val="99"/>
    <w:qFormat/>
    <w:rsid w:val="005F5450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5F5450"/>
    <w:rPr>
      <w:b/>
    </w:rPr>
  </w:style>
  <w:style w:type="character" w:customStyle="1" w:styleId="mathjax1">
    <w:name w:val="mathjax1"/>
    <w:uiPriority w:val="99"/>
    <w:qFormat/>
    <w:rsid w:val="005F5450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5F5450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5F5450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5F5450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5F5450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5F5450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5F5450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5F5450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5F5450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5F5450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5F5450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5F5450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5F5450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5F5450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5F5450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5F5450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5F5450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5F5450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5F5450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5F5450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5F5450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5F5450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5F5450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5F5450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5F5450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5F5450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5F5450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5F5450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5F5450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5F5450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5F5450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5F5450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5F5450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5F5450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5F5450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5F5450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5F5450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5F5450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5F5450"/>
    <w:rPr>
      <w:rFonts w:cs="Times New Roman"/>
    </w:rPr>
  </w:style>
  <w:style w:type="character" w:customStyle="1" w:styleId="WW8Num24z4">
    <w:name w:val="WW8Num24z4"/>
    <w:uiPriority w:val="99"/>
    <w:rsid w:val="005F5450"/>
  </w:style>
  <w:style w:type="character" w:customStyle="1" w:styleId="WW8Num24z5">
    <w:name w:val="WW8Num24z5"/>
    <w:uiPriority w:val="99"/>
    <w:rsid w:val="005F5450"/>
  </w:style>
  <w:style w:type="character" w:customStyle="1" w:styleId="WW8Num24z6">
    <w:name w:val="WW8Num24z6"/>
    <w:uiPriority w:val="99"/>
    <w:rsid w:val="005F5450"/>
  </w:style>
  <w:style w:type="character" w:customStyle="1" w:styleId="WW8Num24z7">
    <w:name w:val="WW8Num24z7"/>
    <w:uiPriority w:val="99"/>
    <w:rsid w:val="005F5450"/>
  </w:style>
  <w:style w:type="character" w:customStyle="1" w:styleId="WW8Num24z8">
    <w:name w:val="WW8Num24z8"/>
    <w:uiPriority w:val="99"/>
    <w:rsid w:val="005F5450"/>
  </w:style>
  <w:style w:type="character" w:customStyle="1" w:styleId="WW8Num25z4">
    <w:name w:val="WW8Num25z4"/>
    <w:uiPriority w:val="99"/>
    <w:rsid w:val="005F5450"/>
  </w:style>
  <w:style w:type="character" w:customStyle="1" w:styleId="WW8Num25z5">
    <w:name w:val="WW8Num25z5"/>
    <w:uiPriority w:val="99"/>
    <w:rsid w:val="005F5450"/>
  </w:style>
  <w:style w:type="character" w:customStyle="1" w:styleId="WW8Num25z6">
    <w:name w:val="WW8Num25z6"/>
    <w:uiPriority w:val="99"/>
    <w:rsid w:val="005F5450"/>
  </w:style>
  <w:style w:type="character" w:customStyle="1" w:styleId="WW8Num25z7">
    <w:name w:val="WW8Num25z7"/>
    <w:uiPriority w:val="99"/>
    <w:rsid w:val="005F5450"/>
  </w:style>
  <w:style w:type="character" w:customStyle="1" w:styleId="WW8Num25z8">
    <w:name w:val="WW8Num25z8"/>
    <w:uiPriority w:val="99"/>
    <w:rsid w:val="005F5450"/>
  </w:style>
  <w:style w:type="character" w:customStyle="1" w:styleId="WW8Num30z2">
    <w:name w:val="WW8Num30z2"/>
    <w:uiPriority w:val="99"/>
    <w:rsid w:val="005F5450"/>
  </w:style>
  <w:style w:type="character" w:customStyle="1" w:styleId="WW8Num30z4">
    <w:name w:val="WW8Num30z4"/>
    <w:uiPriority w:val="99"/>
    <w:rsid w:val="005F5450"/>
  </w:style>
  <w:style w:type="character" w:customStyle="1" w:styleId="WW8Num30z5">
    <w:name w:val="WW8Num30z5"/>
    <w:uiPriority w:val="99"/>
    <w:rsid w:val="005F5450"/>
  </w:style>
  <w:style w:type="character" w:customStyle="1" w:styleId="WW8Num30z6">
    <w:name w:val="WW8Num30z6"/>
    <w:uiPriority w:val="99"/>
    <w:rsid w:val="005F5450"/>
  </w:style>
  <w:style w:type="character" w:customStyle="1" w:styleId="WW8Num30z7">
    <w:name w:val="WW8Num30z7"/>
    <w:uiPriority w:val="99"/>
    <w:rsid w:val="005F5450"/>
  </w:style>
  <w:style w:type="character" w:customStyle="1" w:styleId="WW8Num30z8">
    <w:name w:val="WW8Num30z8"/>
    <w:uiPriority w:val="99"/>
    <w:rsid w:val="005F5450"/>
  </w:style>
  <w:style w:type="character" w:customStyle="1" w:styleId="WW8Num32z4">
    <w:name w:val="WW8Num32z4"/>
    <w:uiPriority w:val="99"/>
    <w:rsid w:val="005F5450"/>
  </w:style>
  <w:style w:type="character" w:customStyle="1" w:styleId="WW8Num32z5">
    <w:name w:val="WW8Num32z5"/>
    <w:uiPriority w:val="99"/>
    <w:rsid w:val="005F5450"/>
  </w:style>
  <w:style w:type="character" w:customStyle="1" w:styleId="WW8Num32z6">
    <w:name w:val="WW8Num32z6"/>
    <w:uiPriority w:val="99"/>
    <w:rsid w:val="005F5450"/>
  </w:style>
  <w:style w:type="character" w:customStyle="1" w:styleId="WW8Num32z7">
    <w:name w:val="WW8Num32z7"/>
    <w:uiPriority w:val="99"/>
    <w:rsid w:val="005F5450"/>
  </w:style>
  <w:style w:type="character" w:customStyle="1" w:styleId="WW8Num32z8">
    <w:name w:val="WW8Num32z8"/>
    <w:uiPriority w:val="99"/>
    <w:rsid w:val="005F5450"/>
  </w:style>
  <w:style w:type="character" w:customStyle="1" w:styleId="WW8Num33z1">
    <w:name w:val="WW8Num33z1"/>
    <w:uiPriority w:val="99"/>
    <w:rsid w:val="005F5450"/>
  </w:style>
  <w:style w:type="character" w:customStyle="1" w:styleId="WW8Num33z2">
    <w:name w:val="WW8Num33z2"/>
    <w:uiPriority w:val="99"/>
    <w:rsid w:val="005F5450"/>
  </w:style>
  <w:style w:type="character" w:customStyle="1" w:styleId="WW8Num33z5">
    <w:name w:val="WW8Num33z5"/>
    <w:uiPriority w:val="99"/>
    <w:rsid w:val="005F5450"/>
  </w:style>
  <w:style w:type="character" w:customStyle="1" w:styleId="WW8Num33z6">
    <w:name w:val="WW8Num33z6"/>
    <w:uiPriority w:val="99"/>
    <w:rsid w:val="005F5450"/>
  </w:style>
  <w:style w:type="character" w:customStyle="1" w:styleId="WW8Num33z7">
    <w:name w:val="WW8Num33z7"/>
    <w:uiPriority w:val="99"/>
    <w:rsid w:val="005F5450"/>
  </w:style>
  <w:style w:type="character" w:customStyle="1" w:styleId="WW8Num33z8">
    <w:name w:val="WW8Num33z8"/>
    <w:uiPriority w:val="99"/>
    <w:rsid w:val="005F5450"/>
  </w:style>
  <w:style w:type="character" w:customStyle="1" w:styleId="WW8Num35z2">
    <w:name w:val="WW8Num35z2"/>
    <w:uiPriority w:val="99"/>
    <w:rsid w:val="005F5450"/>
  </w:style>
  <w:style w:type="character" w:customStyle="1" w:styleId="WW8Num35z4">
    <w:name w:val="WW8Num35z4"/>
    <w:uiPriority w:val="99"/>
    <w:rsid w:val="005F5450"/>
  </w:style>
  <w:style w:type="character" w:customStyle="1" w:styleId="WW8Num35z5">
    <w:name w:val="WW8Num35z5"/>
    <w:uiPriority w:val="99"/>
    <w:rsid w:val="005F5450"/>
  </w:style>
  <w:style w:type="character" w:customStyle="1" w:styleId="WW8Num35z6">
    <w:name w:val="WW8Num35z6"/>
    <w:uiPriority w:val="99"/>
    <w:rsid w:val="005F5450"/>
  </w:style>
  <w:style w:type="character" w:customStyle="1" w:styleId="WW8Num35z7">
    <w:name w:val="WW8Num35z7"/>
    <w:uiPriority w:val="99"/>
    <w:rsid w:val="005F5450"/>
  </w:style>
  <w:style w:type="character" w:customStyle="1" w:styleId="WW8Num35z8">
    <w:name w:val="WW8Num35z8"/>
    <w:uiPriority w:val="99"/>
    <w:rsid w:val="005F5450"/>
  </w:style>
  <w:style w:type="character" w:customStyle="1" w:styleId="WW8Num37z2">
    <w:name w:val="WW8Num37z2"/>
    <w:uiPriority w:val="99"/>
    <w:rsid w:val="005F5450"/>
  </w:style>
  <w:style w:type="character" w:customStyle="1" w:styleId="WW8Num37z4">
    <w:name w:val="WW8Num37z4"/>
    <w:uiPriority w:val="99"/>
    <w:rsid w:val="005F5450"/>
  </w:style>
  <w:style w:type="character" w:customStyle="1" w:styleId="WW8Num37z5">
    <w:name w:val="WW8Num37z5"/>
    <w:uiPriority w:val="99"/>
    <w:qFormat/>
    <w:rsid w:val="005F5450"/>
  </w:style>
  <w:style w:type="character" w:customStyle="1" w:styleId="WW8Num37z6">
    <w:name w:val="WW8Num37z6"/>
    <w:uiPriority w:val="99"/>
    <w:rsid w:val="005F5450"/>
  </w:style>
  <w:style w:type="character" w:customStyle="1" w:styleId="WW8Num37z7">
    <w:name w:val="WW8Num37z7"/>
    <w:uiPriority w:val="99"/>
    <w:rsid w:val="005F5450"/>
  </w:style>
  <w:style w:type="character" w:customStyle="1" w:styleId="WW8Num37z8">
    <w:name w:val="WW8Num37z8"/>
    <w:uiPriority w:val="99"/>
    <w:rsid w:val="005F5450"/>
  </w:style>
  <w:style w:type="character" w:customStyle="1" w:styleId="WW8Num38z1">
    <w:name w:val="WW8Num38z1"/>
    <w:uiPriority w:val="99"/>
    <w:rsid w:val="005F5450"/>
  </w:style>
  <w:style w:type="character" w:customStyle="1" w:styleId="WW8Num38z2">
    <w:name w:val="WW8Num38z2"/>
    <w:uiPriority w:val="99"/>
    <w:rsid w:val="005F5450"/>
  </w:style>
  <w:style w:type="character" w:customStyle="1" w:styleId="WW8Num38z3">
    <w:name w:val="WW8Num38z3"/>
    <w:uiPriority w:val="99"/>
    <w:rsid w:val="005F5450"/>
  </w:style>
  <w:style w:type="character" w:customStyle="1" w:styleId="WW8Num38z4">
    <w:name w:val="WW8Num38z4"/>
    <w:uiPriority w:val="99"/>
    <w:rsid w:val="005F5450"/>
  </w:style>
  <w:style w:type="character" w:customStyle="1" w:styleId="WW8Num38z5">
    <w:name w:val="WW8Num38z5"/>
    <w:uiPriority w:val="99"/>
    <w:rsid w:val="005F5450"/>
  </w:style>
  <w:style w:type="character" w:customStyle="1" w:styleId="WW8Num38z6">
    <w:name w:val="WW8Num38z6"/>
    <w:uiPriority w:val="99"/>
    <w:rsid w:val="005F5450"/>
  </w:style>
  <w:style w:type="character" w:customStyle="1" w:styleId="WW8Num38z7">
    <w:name w:val="WW8Num38z7"/>
    <w:uiPriority w:val="99"/>
    <w:rsid w:val="005F5450"/>
  </w:style>
  <w:style w:type="character" w:customStyle="1" w:styleId="WW8Num38z8">
    <w:name w:val="WW8Num38z8"/>
    <w:uiPriority w:val="99"/>
    <w:rsid w:val="005F5450"/>
  </w:style>
  <w:style w:type="character" w:customStyle="1" w:styleId="WW8Num40z1">
    <w:name w:val="WW8Num40z1"/>
    <w:uiPriority w:val="99"/>
    <w:rsid w:val="005F5450"/>
    <w:rPr>
      <w:rFonts w:ascii="Courier New" w:hAnsi="Courier New"/>
    </w:rPr>
  </w:style>
  <w:style w:type="character" w:customStyle="1" w:styleId="WW8Num40z2">
    <w:name w:val="WW8Num40z2"/>
    <w:uiPriority w:val="99"/>
    <w:rsid w:val="005F5450"/>
    <w:rPr>
      <w:rFonts w:ascii="Wingdings" w:hAnsi="Wingdings"/>
    </w:rPr>
  </w:style>
  <w:style w:type="character" w:customStyle="1" w:styleId="WW8Num41z1">
    <w:name w:val="WW8Num41z1"/>
    <w:uiPriority w:val="99"/>
    <w:rsid w:val="005F5450"/>
  </w:style>
  <w:style w:type="character" w:customStyle="1" w:styleId="WW8Num41z2">
    <w:name w:val="WW8Num41z2"/>
    <w:uiPriority w:val="99"/>
    <w:rsid w:val="005F5450"/>
  </w:style>
  <w:style w:type="character" w:customStyle="1" w:styleId="WW8Num41z3">
    <w:name w:val="WW8Num41z3"/>
    <w:uiPriority w:val="99"/>
    <w:rsid w:val="005F5450"/>
  </w:style>
  <w:style w:type="character" w:customStyle="1" w:styleId="WW8Num41z4">
    <w:name w:val="WW8Num41z4"/>
    <w:uiPriority w:val="99"/>
    <w:rsid w:val="005F5450"/>
  </w:style>
  <w:style w:type="character" w:customStyle="1" w:styleId="WW8Num41z5">
    <w:name w:val="WW8Num41z5"/>
    <w:uiPriority w:val="99"/>
    <w:rsid w:val="005F5450"/>
  </w:style>
  <w:style w:type="character" w:customStyle="1" w:styleId="WW8Num41z6">
    <w:name w:val="WW8Num41z6"/>
    <w:uiPriority w:val="99"/>
    <w:rsid w:val="005F5450"/>
  </w:style>
  <w:style w:type="character" w:customStyle="1" w:styleId="WW8Num41z7">
    <w:name w:val="WW8Num41z7"/>
    <w:uiPriority w:val="99"/>
    <w:rsid w:val="005F5450"/>
  </w:style>
  <w:style w:type="character" w:customStyle="1" w:styleId="WW8Num41z8">
    <w:name w:val="WW8Num41z8"/>
    <w:uiPriority w:val="99"/>
    <w:rsid w:val="005F5450"/>
  </w:style>
  <w:style w:type="character" w:customStyle="1" w:styleId="WW8Num43z1">
    <w:name w:val="WW8Num43z1"/>
    <w:uiPriority w:val="99"/>
    <w:rsid w:val="005F5450"/>
  </w:style>
  <w:style w:type="character" w:customStyle="1" w:styleId="WW8Num43z2">
    <w:name w:val="WW8Num43z2"/>
    <w:uiPriority w:val="99"/>
    <w:rsid w:val="005F5450"/>
  </w:style>
  <w:style w:type="character" w:customStyle="1" w:styleId="WW8Num43z3">
    <w:name w:val="WW8Num43z3"/>
    <w:uiPriority w:val="99"/>
    <w:rsid w:val="005F5450"/>
  </w:style>
  <w:style w:type="character" w:customStyle="1" w:styleId="WW8Num43z4">
    <w:name w:val="WW8Num43z4"/>
    <w:uiPriority w:val="99"/>
    <w:rsid w:val="005F5450"/>
  </w:style>
  <w:style w:type="character" w:customStyle="1" w:styleId="WW8Num43z5">
    <w:name w:val="WW8Num43z5"/>
    <w:uiPriority w:val="99"/>
    <w:rsid w:val="005F5450"/>
  </w:style>
  <w:style w:type="character" w:customStyle="1" w:styleId="WW8Num43z6">
    <w:name w:val="WW8Num43z6"/>
    <w:uiPriority w:val="99"/>
    <w:rsid w:val="005F5450"/>
  </w:style>
  <w:style w:type="character" w:customStyle="1" w:styleId="WW8Num43z7">
    <w:name w:val="WW8Num43z7"/>
    <w:uiPriority w:val="99"/>
    <w:rsid w:val="005F5450"/>
  </w:style>
  <w:style w:type="character" w:customStyle="1" w:styleId="WW8Num43z8">
    <w:name w:val="WW8Num43z8"/>
    <w:uiPriority w:val="99"/>
    <w:rsid w:val="005F5450"/>
  </w:style>
  <w:style w:type="character" w:customStyle="1" w:styleId="WW8Num44z2">
    <w:name w:val="WW8Num44z2"/>
    <w:uiPriority w:val="99"/>
    <w:rsid w:val="005F5450"/>
    <w:rPr>
      <w:rFonts w:ascii="Wingdings" w:hAnsi="Wingdings"/>
    </w:rPr>
  </w:style>
  <w:style w:type="character" w:customStyle="1" w:styleId="WW8Num46z2">
    <w:name w:val="WW8Num46z2"/>
    <w:uiPriority w:val="99"/>
    <w:rsid w:val="005F5450"/>
    <w:rPr>
      <w:rFonts w:ascii="Wingdings" w:hAnsi="Wingdings"/>
    </w:rPr>
  </w:style>
  <w:style w:type="character" w:customStyle="1" w:styleId="WW8Num47z2">
    <w:name w:val="WW8Num47z2"/>
    <w:uiPriority w:val="99"/>
    <w:rsid w:val="005F5450"/>
    <w:rPr>
      <w:rFonts w:ascii="Wingdings" w:hAnsi="Wingdings"/>
    </w:rPr>
  </w:style>
  <w:style w:type="character" w:customStyle="1" w:styleId="WW8NumSt31z0">
    <w:name w:val="WW8NumSt31z0"/>
    <w:uiPriority w:val="99"/>
    <w:rsid w:val="005F5450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5F5450"/>
    <w:rPr>
      <w:vertAlign w:val="superscript"/>
    </w:rPr>
  </w:style>
  <w:style w:type="character" w:customStyle="1" w:styleId="1fffffe">
    <w:name w:val="Знак примечания1"/>
    <w:uiPriority w:val="99"/>
    <w:rsid w:val="005F5450"/>
    <w:rPr>
      <w:sz w:val="16"/>
    </w:rPr>
  </w:style>
  <w:style w:type="character" w:customStyle="1" w:styleId="EndnoteCharacters">
    <w:name w:val="Endnote Characters"/>
    <w:uiPriority w:val="99"/>
    <w:rsid w:val="005F5450"/>
    <w:rPr>
      <w:vertAlign w:val="superscript"/>
    </w:rPr>
  </w:style>
  <w:style w:type="paragraph" w:customStyle="1" w:styleId="LO-Normal1">
    <w:name w:val="LO-Normal1"/>
    <w:uiPriority w:val="99"/>
    <w:qFormat/>
    <w:rsid w:val="005F5450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5F5450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5F5450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5F5450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5F5450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5F5450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5F5450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5F5450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5F5450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5F5450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5F5450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5F5450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5F5450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5F5450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5F5450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5F545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5F5450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5F54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5F5450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5F5450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5F5450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5F5450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5F5450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5F5450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5F5450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5F5450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5F5450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5F5450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5F5450"/>
  </w:style>
  <w:style w:type="character" w:customStyle="1" w:styleId="ListLabel8">
    <w:name w:val="ListLabel 8"/>
    <w:uiPriority w:val="99"/>
    <w:qFormat/>
    <w:rsid w:val="005F5450"/>
  </w:style>
  <w:style w:type="character" w:customStyle="1" w:styleId="ListLabel9">
    <w:name w:val="ListLabel 9"/>
    <w:uiPriority w:val="99"/>
    <w:qFormat/>
    <w:rsid w:val="005F5450"/>
  </w:style>
  <w:style w:type="character" w:customStyle="1" w:styleId="ListLabel10">
    <w:name w:val="ListLabel 10"/>
    <w:uiPriority w:val="99"/>
    <w:qFormat/>
    <w:rsid w:val="005F5450"/>
  </w:style>
  <w:style w:type="character" w:customStyle="1" w:styleId="ListLabel11">
    <w:name w:val="ListLabel 11"/>
    <w:uiPriority w:val="99"/>
    <w:qFormat/>
    <w:rsid w:val="005F5450"/>
  </w:style>
  <w:style w:type="character" w:customStyle="1" w:styleId="ListLabel12">
    <w:name w:val="ListLabel 12"/>
    <w:uiPriority w:val="99"/>
    <w:qFormat/>
    <w:rsid w:val="005F5450"/>
  </w:style>
  <w:style w:type="character" w:customStyle="1" w:styleId="ListLabel13">
    <w:name w:val="ListLabel 13"/>
    <w:uiPriority w:val="99"/>
    <w:qFormat/>
    <w:rsid w:val="005F5450"/>
  </w:style>
  <w:style w:type="character" w:customStyle="1" w:styleId="ListLabel14">
    <w:name w:val="ListLabel 14"/>
    <w:uiPriority w:val="99"/>
    <w:qFormat/>
    <w:rsid w:val="005F5450"/>
  </w:style>
  <w:style w:type="character" w:customStyle="1" w:styleId="ListLabel15">
    <w:name w:val="ListLabel 15"/>
    <w:uiPriority w:val="99"/>
    <w:qFormat/>
    <w:rsid w:val="005F5450"/>
  </w:style>
  <w:style w:type="character" w:customStyle="1" w:styleId="ListLabel16">
    <w:name w:val="ListLabel 16"/>
    <w:uiPriority w:val="99"/>
    <w:qFormat/>
    <w:rsid w:val="005F5450"/>
  </w:style>
  <w:style w:type="character" w:customStyle="1" w:styleId="ListLabel17">
    <w:name w:val="ListLabel 17"/>
    <w:uiPriority w:val="99"/>
    <w:qFormat/>
    <w:rsid w:val="005F5450"/>
  </w:style>
  <w:style w:type="character" w:customStyle="1" w:styleId="ListLabel18">
    <w:name w:val="ListLabel 18"/>
    <w:uiPriority w:val="99"/>
    <w:qFormat/>
    <w:rsid w:val="005F5450"/>
  </w:style>
  <w:style w:type="character" w:customStyle="1" w:styleId="ListLabel19">
    <w:name w:val="ListLabel 19"/>
    <w:uiPriority w:val="99"/>
    <w:qFormat/>
    <w:rsid w:val="005F5450"/>
  </w:style>
  <w:style w:type="character" w:customStyle="1" w:styleId="ListLabel20">
    <w:name w:val="ListLabel 20"/>
    <w:uiPriority w:val="99"/>
    <w:qFormat/>
    <w:rsid w:val="005F5450"/>
  </w:style>
  <w:style w:type="character" w:customStyle="1" w:styleId="ListLabel21">
    <w:name w:val="ListLabel 21"/>
    <w:uiPriority w:val="99"/>
    <w:qFormat/>
    <w:rsid w:val="005F5450"/>
  </w:style>
  <w:style w:type="character" w:customStyle="1" w:styleId="ListLabel22">
    <w:name w:val="ListLabel 22"/>
    <w:uiPriority w:val="99"/>
    <w:qFormat/>
    <w:rsid w:val="005F5450"/>
  </w:style>
  <w:style w:type="character" w:customStyle="1" w:styleId="ListLabel23">
    <w:name w:val="ListLabel 23"/>
    <w:uiPriority w:val="99"/>
    <w:qFormat/>
    <w:rsid w:val="005F5450"/>
  </w:style>
  <w:style w:type="character" w:customStyle="1" w:styleId="ListLabel24">
    <w:name w:val="ListLabel 24"/>
    <w:uiPriority w:val="99"/>
    <w:qFormat/>
    <w:rsid w:val="005F5450"/>
  </w:style>
  <w:style w:type="character" w:customStyle="1" w:styleId="ListLabel25">
    <w:name w:val="ListLabel 25"/>
    <w:uiPriority w:val="99"/>
    <w:qFormat/>
    <w:rsid w:val="005F5450"/>
  </w:style>
  <w:style w:type="character" w:customStyle="1" w:styleId="ListLabel26">
    <w:name w:val="ListLabel 26"/>
    <w:uiPriority w:val="99"/>
    <w:qFormat/>
    <w:rsid w:val="005F5450"/>
  </w:style>
  <w:style w:type="character" w:customStyle="1" w:styleId="ListLabel27">
    <w:name w:val="ListLabel 27"/>
    <w:uiPriority w:val="99"/>
    <w:qFormat/>
    <w:rsid w:val="005F5450"/>
  </w:style>
  <w:style w:type="character" w:customStyle="1" w:styleId="ListLabel28">
    <w:name w:val="ListLabel 28"/>
    <w:uiPriority w:val="99"/>
    <w:qFormat/>
    <w:rsid w:val="005F5450"/>
  </w:style>
  <w:style w:type="character" w:customStyle="1" w:styleId="ListLabel29">
    <w:name w:val="ListLabel 29"/>
    <w:uiPriority w:val="99"/>
    <w:qFormat/>
    <w:rsid w:val="005F5450"/>
  </w:style>
  <w:style w:type="character" w:customStyle="1" w:styleId="ListLabel30">
    <w:name w:val="ListLabel 30"/>
    <w:uiPriority w:val="99"/>
    <w:qFormat/>
    <w:rsid w:val="005F5450"/>
  </w:style>
  <w:style w:type="character" w:customStyle="1" w:styleId="ListLabel31">
    <w:name w:val="ListLabel 31"/>
    <w:uiPriority w:val="99"/>
    <w:qFormat/>
    <w:rsid w:val="005F5450"/>
  </w:style>
  <w:style w:type="character" w:customStyle="1" w:styleId="ListLabel32">
    <w:name w:val="ListLabel 32"/>
    <w:uiPriority w:val="99"/>
    <w:qFormat/>
    <w:rsid w:val="005F5450"/>
  </w:style>
  <w:style w:type="character" w:customStyle="1" w:styleId="ListLabel33">
    <w:name w:val="ListLabel 33"/>
    <w:uiPriority w:val="99"/>
    <w:qFormat/>
    <w:rsid w:val="005F5450"/>
  </w:style>
  <w:style w:type="character" w:customStyle="1" w:styleId="ListLabel34">
    <w:name w:val="ListLabel 34"/>
    <w:uiPriority w:val="99"/>
    <w:qFormat/>
    <w:rsid w:val="005F5450"/>
    <w:rPr>
      <w:color w:val="00000A"/>
    </w:rPr>
  </w:style>
  <w:style w:type="character" w:customStyle="1" w:styleId="ListLabel35">
    <w:name w:val="ListLabel 35"/>
    <w:uiPriority w:val="99"/>
    <w:qFormat/>
    <w:rsid w:val="005F5450"/>
  </w:style>
  <w:style w:type="character" w:customStyle="1" w:styleId="ListLabel36">
    <w:name w:val="ListLabel 36"/>
    <w:uiPriority w:val="99"/>
    <w:qFormat/>
    <w:rsid w:val="005F5450"/>
  </w:style>
  <w:style w:type="character" w:customStyle="1" w:styleId="ListLabel37">
    <w:name w:val="ListLabel 37"/>
    <w:uiPriority w:val="99"/>
    <w:qFormat/>
    <w:rsid w:val="005F5450"/>
  </w:style>
  <w:style w:type="character" w:customStyle="1" w:styleId="ListLabel38">
    <w:name w:val="ListLabel 38"/>
    <w:uiPriority w:val="99"/>
    <w:qFormat/>
    <w:rsid w:val="005F5450"/>
  </w:style>
  <w:style w:type="character" w:customStyle="1" w:styleId="ListLabel39">
    <w:name w:val="ListLabel 39"/>
    <w:uiPriority w:val="99"/>
    <w:qFormat/>
    <w:rsid w:val="005F5450"/>
  </w:style>
  <w:style w:type="character" w:customStyle="1" w:styleId="ListLabel40">
    <w:name w:val="ListLabel 40"/>
    <w:uiPriority w:val="99"/>
    <w:qFormat/>
    <w:rsid w:val="005F5450"/>
  </w:style>
  <w:style w:type="character" w:customStyle="1" w:styleId="ListLabel41">
    <w:name w:val="ListLabel 41"/>
    <w:uiPriority w:val="99"/>
    <w:qFormat/>
    <w:rsid w:val="005F5450"/>
  </w:style>
  <w:style w:type="character" w:customStyle="1" w:styleId="ListLabel42">
    <w:name w:val="ListLabel 42"/>
    <w:uiPriority w:val="99"/>
    <w:qFormat/>
    <w:rsid w:val="005F5450"/>
  </w:style>
  <w:style w:type="character" w:customStyle="1" w:styleId="ListLabel43">
    <w:name w:val="ListLabel 43"/>
    <w:uiPriority w:val="99"/>
    <w:qFormat/>
    <w:rsid w:val="005F5450"/>
  </w:style>
  <w:style w:type="character" w:customStyle="1" w:styleId="ListLabel44">
    <w:name w:val="ListLabel 44"/>
    <w:uiPriority w:val="99"/>
    <w:qFormat/>
    <w:rsid w:val="005F5450"/>
  </w:style>
  <w:style w:type="character" w:customStyle="1" w:styleId="ListLabel45">
    <w:name w:val="ListLabel 45"/>
    <w:uiPriority w:val="99"/>
    <w:qFormat/>
    <w:rsid w:val="005F5450"/>
  </w:style>
  <w:style w:type="character" w:customStyle="1" w:styleId="ListLabel46">
    <w:name w:val="ListLabel 46"/>
    <w:uiPriority w:val="99"/>
    <w:qFormat/>
    <w:rsid w:val="005F5450"/>
  </w:style>
  <w:style w:type="character" w:customStyle="1" w:styleId="ListLabel47">
    <w:name w:val="ListLabel 47"/>
    <w:uiPriority w:val="99"/>
    <w:qFormat/>
    <w:rsid w:val="005F5450"/>
  </w:style>
  <w:style w:type="character" w:customStyle="1" w:styleId="ListLabel48">
    <w:name w:val="ListLabel 48"/>
    <w:uiPriority w:val="99"/>
    <w:qFormat/>
    <w:rsid w:val="005F5450"/>
  </w:style>
  <w:style w:type="character" w:customStyle="1" w:styleId="ListLabel49">
    <w:name w:val="ListLabel 49"/>
    <w:uiPriority w:val="99"/>
    <w:qFormat/>
    <w:rsid w:val="005F5450"/>
  </w:style>
  <w:style w:type="character" w:customStyle="1" w:styleId="ListLabel50">
    <w:name w:val="ListLabel 50"/>
    <w:uiPriority w:val="99"/>
    <w:qFormat/>
    <w:rsid w:val="005F5450"/>
  </w:style>
  <w:style w:type="character" w:customStyle="1" w:styleId="ListLabel51">
    <w:name w:val="ListLabel 51"/>
    <w:uiPriority w:val="99"/>
    <w:qFormat/>
    <w:rsid w:val="005F5450"/>
  </w:style>
  <w:style w:type="character" w:customStyle="1" w:styleId="ListLabel52">
    <w:name w:val="ListLabel 52"/>
    <w:uiPriority w:val="99"/>
    <w:qFormat/>
    <w:rsid w:val="005F5450"/>
  </w:style>
  <w:style w:type="character" w:customStyle="1" w:styleId="ListLabel53">
    <w:name w:val="ListLabel 53"/>
    <w:uiPriority w:val="99"/>
    <w:qFormat/>
    <w:rsid w:val="005F5450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5F5450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5F5450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5F5450"/>
  </w:style>
  <w:style w:type="character" w:customStyle="1" w:styleId="ListLabel57">
    <w:name w:val="ListLabel 57"/>
    <w:uiPriority w:val="99"/>
    <w:qFormat/>
    <w:rsid w:val="005F5450"/>
  </w:style>
  <w:style w:type="character" w:customStyle="1" w:styleId="ListLabel58">
    <w:name w:val="ListLabel 58"/>
    <w:uiPriority w:val="99"/>
    <w:qFormat/>
    <w:rsid w:val="005F5450"/>
  </w:style>
  <w:style w:type="character" w:customStyle="1" w:styleId="ListLabel59">
    <w:name w:val="ListLabel 59"/>
    <w:uiPriority w:val="99"/>
    <w:qFormat/>
    <w:rsid w:val="005F5450"/>
  </w:style>
  <w:style w:type="character" w:customStyle="1" w:styleId="ListLabel60">
    <w:name w:val="ListLabel 60"/>
    <w:uiPriority w:val="99"/>
    <w:qFormat/>
    <w:rsid w:val="005F5450"/>
  </w:style>
  <w:style w:type="character" w:customStyle="1" w:styleId="ListLabel61">
    <w:name w:val="ListLabel 61"/>
    <w:uiPriority w:val="99"/>
    <w:qFormat/>
    <w:rsid w:val="005F5450"/>
  </w:style>
  <w:style w:type="character" w:customStyle="1" w:styleId="ListLabel62">
    <w:name w:val="ListLabel 62"/>
    <w:uiPriority w:val="99"/>
    <w:qFormat/>
    <w:rsid w:val="005F5450"/>
  </w:style>
  <w:style w:type="character" w:customStyle="1" w:styleId="ListLabel63">
    <w:name w:val="ListLabel 63"/>
    <w:uiPriority w:val="99"/>
    <w:qFormat/>
    <w:rsid w:val="005F5450"/>
    <w:rPr>
      <w:sz w:val="24"/>
    </w:rPr>
  </w:style>
  <w:style w:type="character" w:customStyle="1" w:styleId="ListLabel64">
    <w:name w:val="ListLabel 64"/>
    <w:uiPriority w:val="99"/>
    <w:qFormat/>
    <w:rsid w:val="005F5450"/>
  </w:style>
  <w:style w:type="character" w:customStyle="1" w:styleId="ListLabel65">
    <w:name w:val="ListLabel 65"/>
    <w:uiPriority w:val="99"/>
    <w:qFormat/>
    <w:rsid w:val="005F5450"/>
  </w:style>
  <w:style w:type="character" w:customStyle="1" w:styleId="ListLabel66">
    <w:name w:val="ListLabel 66"/>
    <w:uiPriority w:val="99"/>
    <w:qFormat/>
    <w:rsid w:val="005F5450"/>
  </w:style>
  <w:style w:type="character" w:customStyle="1" w:styleId="ListLabel67">
    <w:name w:val="ListLabel 67"/>
    <w:uiPriority w:val="99"/>
    <w:qFormat/>
    <w:rsid w:val="005F5450"/>
  </w:style>
  <w:style w:type="character" w:customStyle="1" w:styleId="ListLabel68">
    <w:name w:val="ListLabel 68"/>
    <w:uiPriority w:val="99"/>
    <w:qFormat/>
    <w:rsid w:val="005F5450"/>
  </w:style>
  <w:style w:type="character" w:customStyle="1" w:styleId="ListLabel69">
    <w:name w:val="ListLabel 69"/>
    <w:uiPriority w:val="99"/>
    <w:qFormat/>
    <w:rsid w:val="005F5450"/>
  </w:style>
  <w:style w:type="character" w:customStyle="1" w:styleId="ListLabel70">
    <w:name w:val="ListLabel 70"/>
    <w:uiPriority w:val="99"/>
    <w:qFormat/>
    <w:rsid w:val="005F5450"/>
  </w:style>
  <w:style w:type="character" w:customStyle="1" w:styleId="ListLabel71">
    <w:name w:val="ListLabel 71"/>
    <w:uiPriority w:val="99"/>
    <w:qFormat/>
    <w:rsid w:val="005F5450"/>
  </w:style>
  <w:style w:type="character" w:customStyle="1" w:styleId="ListLabel72">
    <w:name w:val="ListLabel 72"/>
    <w:uiPriority w:val="99"/>
    <w:qFormat/>
    <w:rsid w:val="005F5450"/>
  </w:style>
  <w:style w:type="character" w:customStyle="1" w:styleId="ListLabel73">
    <w:name w:val="ListLabel 73"/>
    <w:uiPriority w:val="99"/>
    <w:qFormat/>
    <w:rsid w:val="005F5450"/>
  </w:style>
  <w:style w:type="character" w:customStyle="1" w:styleId="ListLabel74">
    <w:name w:val="ListLabel 74"/>
    <w:uiPriority w:val="99"/>
    <w:qFormat/>
    <w:rsid w:val="005F5450"/>
  </w:style>
  <w:style w:type="character" w:customStyle="1" w:styleId="ListLabel75">
    <w:name w:val="ListLabel 75"/>
    <w:uiPriority w:val="99"/>
    <w:qFormat/>
    <w:rsid w:val="005F5450"/>
  </w:style>
  <w:style w:type="character" w:customStyle="1" w:styleId="ListLabel76">
    <w:name w:val="ListLabel 76"/>
    <w:uiPriority w:val="99"/>
    <w:qFormat/>
    <w:rsid w:val="005F5450"/>
  </w:style>
  <w:style w:type="character" w:customStyle="1" w:styleId="ListLabel77">
    <w:name w:val="ListLabel 77"/>
    <w:uiPriority w:val="99"/>
    <w:qFormat/>
    <w:rsid w:val="005F5450"/>
  </w:style>
  <w:style w:type="character" w:customStyle="1" w:styleId="ListLabel78">
    <w:name w:val="ListLabel 78"/>
    <w:uiPriority w:val="99"/>
    <w:qFormat/>
    <w:rsid w:val="005F5450"/>
    <w:rPr>
      <w:sz w:val="24"/>
    </w:rPr>
  </w:style>
  <w:style w:type="character" w:customStyle="1" w:styleId="ListLabel79">
    <w:name w:val="ListLabel 79"/>
    <w:uiPriority w:val="99"/>
    <w:qFormat/>
    <w:rsid w:val="005F5450"/>
  </w:style>
  <w:style w:type="character" w:customStyle="1" w:styleId="ListLabel80">
    <w:name w:val="ListLabel 80"/>
    <w:uiPriority w:val="99"/>
    <w:qFormat/>
    <w:rsid w:val="005F5450"/>
  </w:style>
  <w:style w:type="character" w:customStyle="1" w:styleId="ListLabel81">
    <w:name w:val="ListLabel 81"/>
    <w:uiPriority w:val="99"/>
    <w:qFormat/>
    <w:rsid w:val="005F5450"/>
  </w:style>
  <w:style w:type="character" w:customStyle="1" w:styleId="ListLabel82">
    <w:name w:val="ListLabel 82"/>
    <w:uiPriority w:val="99"/>
    <w:qFormat/>
    <w:rsid w:val="005F5450"/>
  </w:style>
  <w:style w:type="character" w:customStyle="1" w:styleId="ListLabel83">
    <w:name w:val="ListLabel 83"/>
    <w:uiPriority w:val="99"/>
    <w:qFormat/>
    <w:rsid w:val="005F5450"/>
  </w:style>
  <w:style w:type="character" w:customStyle="1" w:styleId="ListLabel84">
    <w:name w:val="ListLabel 84"/>
    <w:uiPriority w:val="99"/>
    <w:qFormat/>
    <w:rsid w:val="005F5450"/>
  </w:style>
  <w:style w:type="character" w:customStyle="1" w:styleId="ListLabel85">
    <w:name w:val="ListLabel 85"/>
    <w:uiPriority w:val="99"/>
    <w:qFormat/>
    <w:rsid w:val="005F5450"/>
  </w:style>
  <w:style w:type="character" w:customStyle="1" w:styleId="ListLabel86">
    <w:name w:val="ListLabel 86"/>
    <w:uiPriority w:val="99"/>
    <w:qFormat/>
    <w:rsid w:val="005F5450"/>
  </w:style>
  <w:style w:type="character" w:customStyle="1" w:styleId="ListLabel87">
    <w:name w:val="ListLabel 87"/>
    <w:uiPriority w:val="99"/>
    <w:qFormat/>
    <w:rsid w:val="005F5450"/>
  </w:style>
  <w:style w:type="character" w:customStyle="1" w:styleId="ListLabel88">
    <w:name w:val="ListLabel 88"/>
    <w:uiPriority w:val="99"/>
    <w:qFormat/>
    <w:rsid w:val="005F5450"/>
  </w:style>
  <w:style w:type="character" w:customStyle="1" w:styleId="ListLabel89">
    <w:name w:val="ListLabel 89"/>
    <w:uiPriority w:val="99"/>
    <w:qFormat/>
    <w:rsid w:val="005F5450"/>
  </w:style>
  <w:style w:type="character" w:customStyle="1" w:styleId="ListLabel90">
    <w:name w:val="ListLabel 90"/>
    <w:uiPriority w:val="99"/>
    <w:qFormat/>
    <w:rsid w:val="005F5450"/>
  </w:style>
  <w:style w:type="character" w:customStyle="1" w:styleId="ListLabel91">
    <w:name w:val="ListLabel 91"/>
    <w:uiPriority w:val="99"/>
    <w:qFormat/>
    <w:rsid w:val="005F5450"/>
  </w:style>
  <w:style w:type="character" w:customStyle="1" w:styleId="ListLabel92">
    <w:name w:val="ListLabel 92"/>
    <w:uiPriority w:val="99"/>
    <w:qFormat/>
    <w:rsid w:val="005F5450"/>
  </w:style>
  <w:style w:type="character" w:customStyle="1" w:styleId="ListLabel93">
    <w:name w:val="ListLabel 93"/>
    <w:uiPriority w:val="99"/>
    <w:qFormat/>
    <w:rsid w:val="005F5450"/>
  </w:style>
  <w:style w:type="character" w:customStyle="1" w:styleId="ListLabel94">
    <w:name w:val="ListLabel 94"/>
    <w:uiPriority w:val="99"/>
    <w:qFormat/>
    <w:rsid w:val="005F5450"/>
  </w:style>
  <w:style w:type="character" w:customStyle="1" w:styleId="ListLabel95">
    <w:name w:val="ListLabel 95"/>
    <w:uiPriority w:val="99"/>
    <w:qFormat/>
    <w:rsid w:val="005F5450"/>
  </w:style>
  <w:style w:type="character" w:customStyle="1" w:styleId="ListLabel96">
    <w:name w:val="ListLabel 96"/>
    <w:uiPriority w:val="99"/>
    <w:qFormat/>
    <w:rsid w:val="005F5450"/>
    <w:rPr>
      <w:sz w:val="24"/>
    </w:rPr>
  </w:style>
  <w:style w:type="character" w:customStyle="1" w:styleId="ListLabel97">
    <w:name w:val="ListLabel 97"/>
    <w:uiPriority w:val="99"/>
    <w:qFormat/>
    <w:rsid w:val="005F5450"/>
  </w:style>
  <w:style w:type="character" w:customStyle="1" w:styleId="ListLabel98">
    <w:name w:val="ListLabel 98"/>
    <w:uiPriority w:val="99"/>
    <w:qFormat/>
    <w:rsid w:val="005F5450"/>
  </w:style>
  <w:style w:type="character" w:customStyle="1" w:styleId="ListLabel99">
    <w:name w:val="ListLabel 99"/>
    <w:uiPriority w:val="99"/>
    <w:qFormat/>
    <w:rsid w:val="005F5450"/>
  </w:style>
  <w:style w:type="character" w:customStyle="1" w:styleId="ListLabel100">
    <w:name w:val="ListLabel 100"/>
    <w:uiPriority w:val="99"/>
    <w:qFormat/>
    <w:rsid w:val="005F5450"/>
  </w:style>
  <w:style w:type="character" w:customStyle="1" w:styleId="ListLabel101">
    <w:name w:val="ListLabel 101"/>
    <w:uiPriority w:val="99"/>
    <w:qFormat/>
    <w:rsid w:val="005F5450"/>
  </w:style>
  <w:style w:type="character" w:customStyle="1" w:styleId="ListLabel102">
    <w:name w:val="ListLabel 102"/>
    <w:uiPriority w:val="99"/>
    <w:qFormat/>
    <w:rsid w:val="005F5450"/>
  </w:style>
  <w:style w:type="character" w:customStyle="1" w:styleId="ListLabel103">
    <w:name w:val="ListLabel 103"/>
    <w:uiPriority w:val="99"/>
    <w:qFormat/>
    <w:rsid w:val="005F5450"/>
  </w:style>
  <w:style w:type="character" w:customStyle="1" w:styleId="ListLabel104">
    <w:name w:val="ListLabel 104"/>
    <w:uiPriority w:val="99"/>
    <w:qFormat/>
    <w:rsid w:val="005F5450"/>
  </w:style>
  <w:style w:type="character" w:customStyle="1" w:styleId="ListLabel105">
    <w:name w:val="ListLabel 105"/>
    <w:uiPriority w:val="99"/>
    <w:qFormat/>
    <w:rsid w:val="005F5450"/>
  </w:style>
  <w:style w:type="character" w:customStyle="1" w:styleId="ListLabel106">
    <w:name w:val="ListLabel 106"/>
    <w:uiPriority w:val="99"/>
    <w:qFormat/>
    <w:rsid w:val="005F5450"/>
  </w:style>
  <w:style w:type="character" w:customStyle="1" w:styleId="ListLabel107">
    <w:name w:val="ListLabel 107"/>
    <w:uiPriority w:val="99"/>
    <w:qFormat/>
    <w:rsid w:val="005F5450"/>
  </w:style>
  <w:style w:type="character" w:customStyle="1" w:styleId="ListLabel108">
    <w:name w:val="ListLabel 108"/>
    <w:uiPriority w:val="99"/>
    <w:qFormat/>
    <w:rsid w:val="005F5450"/>
  </w:style>
  <w:style w:type="character" w:customStyle="1" w:styleId="ListLabel109">
    <w:name w:val="ListLabel 109"/>
    <w:uiPriority w:val="99"/>
    <w:qFormat/>
    <w:rsid w:val="005F5450"/>
  </w:style>
  <w:style w:type="character" w:customStyle="1" w:styleId="ListLabel110">
    <w:name w:val="ListLabel 110"/>
    <w:uiPriority w:val="99"/>
    <w:qFormat/>
    <w:rsid w:val="005F5450"/>
  </w:style>
  <w:style w:type="character" w:customStyle="1" w:styleId="ListLabel111">
    <w:name w:val="ListLabel 111"/>
    <w:uiPriority w:val="99"/>
    <w:qFormat/>
    <w:rsid w:val="005F5450"/>
  </w:style>
  <w:style w:type="character" w:customStyle="1" w:styleId="ListLabel112">
    <w:name w:val="ListLabel 112"/>
    <w:uiPriority w:val="99"/>
    <w:qFormat/>
    <w:rsid w:val="005F5450"/>
  </w:style>
  <w:style w:type="character" w:customStyle="1" w:styleId="ListLabel113">
    <w:name w:val="ListLabel 113"/>
    <w:uiPriority w:val="99"/>
    <w:qFormat/>
    <w:rsid w:val="005F5450"/>
  </w:style>
  <w:style w:type="character" w:customStyle="1" w:styleId="ListLabel114">
    <w:name w:val="ListLabel 114"/>
    <w:uiPriority w:val="99"/>
    <w:qFormat/>
    <w:rsid w:val="005F5450"/>
    <w:rPr>
      <w:sz w:val="24"/>
    </w:rPr>
  </w:style>
  <w:style w:type="character" w:customStyle="1" w:styleId="ListLabel115">
    <w:name w:val="ListLabel 115"/>
    <w:uiPriority w:val="99"/>
    <w:qFormat/>
    <w:rsid w:val="005F5450"/>
  </w:style>
  <w:style w:type="character" w:customStyle="1" w:styleId="ListLabel116">
    <w:name w:val="ListLabel 116"/>
    <w:uiPriority w:val="99"/>
    <w:qFormat/>
    <w:rsid w:val="005F5450"/>
  </w:style>
  <w:style w:type="character" w:customStyle="1" w:styleId="ListLabel117">
    <w:name w:val="ListLabel 117"/>
    <w:uiPriority w:val="99"/>
    <w:qFormat/>
    <w:rsid w:val="005F5450"/>
  </w:style>
  <w:style w:type="character" w:customStyle="1" w:styleId="ListLabel118">
    <w:name w:val="ListLabel 118"/>
    <w:uiPriority w:val="99"/>
    <w:qFormat/>
    <w:rsid w:val="005F5450"/>
  </w:style>
  <w:style w:type="character" w:customStyle="1" w:styleId="ListLabel119">
    <w:name w:val="ListLabel 119"/>
    <w:uiPriority w:val="99"/>
    <w:qFormat/>
    <w:rsid w:val="005F5450"/>
  </w:style>
  <w:style w:type="character" w:customStyle="1" w:styleId="ListLabel120">
    <w:name w:val="ListLabel 120"/>
    <w:uiPriority w:val="99"/>
    <w:qFormat/>
    <w:rsid w:val="005F5450"/>
  </w:style>
  <w:style w:type="character" w:customStyle="1" w:styleId="ListLabel121">
    <w:name w:val="ListLabel 121"/>
    <w:uiPriority w:val="99"/>
    <w:qFormat/>
    <w:rsid w:val="005F5450"/>
  </w:style>
  <w:style w:type="character" w:customStyle="1" w:styleId="ListLabel122">
    <w:name w:val="ListLabel 122"/>
    <w:uiPriority w:val="99"/>
    <w:qFormat/>
    <w:rsid w:val="005F5450"/>
  </w:style>
  <w:style w:type="character" w:customStyle="1" w:styleId="ListLabel123">
    <w:name w:val="ListLabel 123"/>
    <w:uiPriority w:val="99"/>
    <w:qFormat/>
    <w:rsid w:val="005F5450"/>
  </w:style>
  <w:style w:type="character" w:customStyle="1" w:styleId="ListLabel124">
    <w:name w:val="ListLabel 124"/>
    <w:uiPriority w:val="99"/>
    <w:qFormat/>
    <w:rsid w:val="005F5450"/>
  </w:style>
  <w:style w:type="character" w:customStyle="1" w:styleId="ListLabel125">
    <w:name w:val="ListLabel 125"/>
    <w:uiPriority w:val="99"/>
    <w:qFormat/>
    <w:rsid w:val="005F5450"/>
  </w:style>
  <w:style w:type="character" w:customStyle="1" w:styleId="ListLabel126">
    <w:name w:val="ListLabel 126"/>
    <w:uiPriority w:val="99"/>
    <w:qFormat/>
    <w:rsid w:val="005F5450"/>
  </w:style>
  <w:style w:type="character" w:customStyle="1" w:styleId="ListLabel127">
    <w:name w:val="ListLabel 127"/>
    <w:uiPriority w:val="99"/>
    <w:qFormat/>
    <w:rsid w:val="005F5450"/>
  </w:style>
  <w:style w:type="character" w:customStyle="1" w:styleId="ListLabel128">
    <w:name w:val="ListLabel 128"/>
    <w:uiPriority w:val="99"/>
    <w:qFormat/>
    <w:rsid w:val="005F5450"/>
  </w:style>
  <w:style w:type="character" w:customStyle="1" w:styleId="ListLabel129">
    <w:name w:val="ListLabel 129"/>
    <w:uiPriority w:val="99"/>
    <w:qFormat/>
    <w:rsid w:val="005F5450"/>
  </w:style>
  <w:style w:type="character" w:customStyle="1" w:styleId="ListLabel130">
    <w:name w:val="ListLabel 130"/>
    <w:uiPriority w:val="99"/>
    <w:qFormat/>
    <w:rsid w:val="005F5450"/>
  </w:style>
  <w:style w:type="character" w:customStyle="1" w:styleId="ListLabel131">
    <w:name w:val="ListLabel 131"/>
    <w:uiPriority w:val="99"/>
    <w:qFormat/>
    <w:rsid w:val="005F5450"/>
  </w:style>
  <w:style w:type="character" w:customStyle="1" w:styleId="ListLabel132">
    <w:name w:val="ListLabel 132"/>
    <w:uiPriority w:val="99"/>
    <w:qFormat/>
    <w:rsid w:val="005F5450"/>
  </w:style>
  <w:style w:type="character" w:customStyle="1" w:styleId="ListLabel133">
    <w:name w:val="ListLabel 133"/>
    <w:uiPriority w:val="99"/>
    <w:qFormat/>
    <w:rsid w:val="005F5450"/>
  </w:style>
  <w:style w:type="character" w:customStyle="1" w:styleId="ListLabel134">
    <w:name w:val="ListLabel 134"/>
    <w:uiPriority w:val="99"/>
    <w:qFormat/>
    <w:rsid w:val="005F5450"/>
  </w:style>
  <w:style w:type="character" w:customStyle="1" w:styleId="ListLabel135">
    <w:name w:val="ListLabel 135"/>
    <w:uiPriority w:val="99"/>
    <w:qFormat/>
    <w:rsid w:val="005F5450"/>
  </w:style>
  <w:style w:type="character" w:customStyle="1" w:styleId="ListLabel136">
    <w:name w:val="ListLabel 136"/>
    <w:uiPriority w:val="99"/>
    <w:qFormat/>
    <w:rsid w:val="005F5450"/>
  </w:style>
  <w:style w:type="character" w:customStyle="1" w:styleId="ListLabel137">
    <w:name w:val="ListLabel 137"/>
    <w:uiPriority w:val="99"/>
    <w:qFormat/>
    <w:rsid w:val="005F5450"/>
  </w:style>
  <w:style w:type="character" w:customStyle="1" w:styleId="ListLabel138">
    <w:name w:val="ListLabel 138"/>
    <w:uiPriority w:val="99"/>
    <w:qFormat/>
    <w:rsid w:val="005F5450"/>
  </w:style>
  <w:style w:type="character" w:customStyle="1" w:styleId="ListLabel139">
    <w:name w:val="ListLabel 139"/>
    <w:uiPriority w:val="99"/>
    <w:qFormat/>
    <w:rsid w:val="005F5450"/>
  </w:style>
  <w:style w:type="character" w:customStyle="1" w:styleId="ListLabel140">
    <w:name w:val="ListLabel 140"/>
    <w:uiPriority w:val="99"/>
    <w:qFormat/>
    <w:rsid w:val="005F5450"/>
  </w:style>
  <w:style w:type="character" w:customStyle="1" w:styleId="ListLabel141">
    <w:name w:val="ListLabel 141"/>
    <w:uiPriority w:val="99"/>
    <w:qFormat/>
    <w:rsid w:val="005F5450"/>
  </w:style>
  <w:style w:type="character" w:customStyle="1" w:styleId="ListLabel142">
    <w:name w:val="ListLabel 142"/>
    <w:uiPriority w:val="99"/>
    <w:qFormat/>
    <w:rsid w:val="005F5450"/>
  </w:style>
  <w:style w:type="character" w:customStyle="1" w:styleId="ListLabel143">
    <w:name w:val="ListLabel 143"/>
    <w:uiPriority w:val="99"/>
    <w:qFormat/>
    <w:rsid w:val="005F5450"/>
  </w:style>
  <w:style w:type="character" w:customStyle="1" w:styleId="ListLabel144">
    <w:name w:val="ListLabel 144"/>
    <w:uiPriority w:val="99"/>
    <w:qFormat/>
    <w:rsid w:val="005F5450"/>
  </w:style>
  <w:style w:type="character" w:customStyle="1" w:styleId="ListLabel145">
    <w:name w:val="ListLabel 145"/>
    <w:uiPriority w:val="99"/>
    <w:qFormat/>
    <w:rsid w:val="005F5450"/>
  </w:style>
  <w:style w:type="character" w:customStyle="1" w:styleId="ListLabel146">
    <w:name w:val="ListLabel 146"/>
    <w:uiPriority w:val="99"/>
    <w:qFormat/>
    <w:rsid w:val="005F5450"/>
  </w:style>
  <w:style w:type="character" w:customStyle="1" w:styleId="ListLabel147">
    <w:name w:val="ListLabel 147"/>
    <w:uiPriority w:val="99"/>
    <w:qFormat/>
    <w:rsid w:val="005F5450"/>
  </w:style>
  <w:style w:type="character" w:customStyle="1" w:styleId="ListLabel148">
    <w:name w:val="ListLabel 148"/>
    <w:uiPriority w:val="99"/>
    <w:qFormat/>
    <w:rsid w:val="005F5450"/>
  </w:style>
  <w:style w:type="character" w:customStyle="1" w:styleId="ListLabel149">
    <w:name w:val="ListLabel 149"/>
    <w:uiPriority w:val="99"/>
    <w:qFormat/>
    <w:rsid w:val="005F5450"/>
  </w:style>
  <w:style w:type="character" w:customStyle="1" w:styleId="ListLabel150">
    <w:name w:val="ListLabel 150"/>
    <w:uiPriority w:val="99"/>
    <w:qFormat/>
    <w:rsid w:val="005F5450"/>
    <w:rPr>
      <w:sz w:val="24"/>
    </w:rPr>
  </w:style>
  <w:style w:type="character" w:customStyle="1" w:styleId="ListLabel151">
    <w:name w:val="ListLabel 151"/>
    <w:uiPriority w:val="99"/>
    <w:qFormat/>
    <w:rsid w:val="005F5450"/>
  </w:style>
  <w:style w:type="character" w:customStyle="1" w:styleId="ListLabel152">
    <w:name w:val="ListLabel 152"/>
    <w:uiPriority w:val="99"/>
    <w:qFormat/>
    <w:rsid w:val="005F5450"/>
  </w:style>
  <w:style w:type="character" w:customStyle="1" w:styleId="ListLabel153">
    <w:name w:val="ListLabel 153"/>
    <w:uiPriority w:val="99"/>
    <w:qFormat/>
    <w:rsid w:val="005F5450"/>
  </w:style>
  <w:style w:type="character" w:customStyle="1" w:styleId="ListLabel154">
    <w:name w:val="ListLabel 154"/>
    <w:uiPriority w:val="99"/>
    <w:qFormat/>
    <w:rsid w:val="005F5450"/>
  </w:style>
  <w:style w:type="character" w:customStyle="1" w:styleId="ListLabel155">
    <w:name w:val="ListLabel 155"/>
    <w:uiPriority w:val="99"/>
    <w:qFormat/>
    <w:rsid w:val="005F5450"/>
  </w:style>
  <w:style w:type="character" w:customStyle="1" w:styleId="ListLabel156">
    <w:name w:val="ListLabel 156"/>
    <w:uiPriority w:val="99"/>
    <w:qFormat/>
    <w:rsid w:val="005F5450"/>
  </w:style>
  <w:style w:type="character" w:customStyle="1" w:styleId="ListLabel157">
    <w:name w:val="ListLabel 157"/>
    <w:uiPriority w:val="99"/>
    <w:qFormat/>
    <w:rsid w:val="005F5450"/>
  </w:style>
  <w:style w:type="character" w:customStyle="1" w:styleId="ListLabel158">
    <w:name w:val="ListLabel 158"/>
    <w:uiPriority w:val="99"/>
    <w:qFormat/>
    <w:rsid w:val="005F5450"/>
  </w:style>
  <w:style w:type="character" w:customStyle="1" w:styleId="ListLabel159">
    <w:name w:val="ListLabel 159"/>
    <w:uiPriority w:val="99"/>
    <w:qFormat/>
    <w:rsid w:val="005F5450"/>
    <w:rPr>
      <w:sz w:val="24"/>
    </w:rPr>
  </w:style>
  <w:style w:type="character" w:customStyle="1" w:styleId="ListLabel160">
    <w:name w:val="ListLabel 160"/>
    <w:uiPriority w:val="99"/>
    <w:qFormat/>
    <w:rsid w:val="005F5450"/>
  </w:style>
  <w:style w:type="character" w:customStyle="1" w:styleId="ListLabel161">
    <w:name w:val="ListLabel 161"/>
    <w:uiPriority w:val="99"/>
    <w:qFormat/>
    <w:rsid w:val="005F5450"/>
  </w:style>
  <w:style w:type="character" w:customStyle="1" w:styleId="ListLabel162">
    <w:name w:val="ListLabel 162"/>
    <w:uiPriority w:val="99"/>
    <w:qFormat/>
    <w:rsid w:val="005F5450"/>
  </w:style>
  <w:style w:type="character" w:customStyle="1" w:styleId="ListLabel163">
    <w:name w:val="ListLabel 163"/>
    <w:uiPriority w:val="99"/>
    <w:qFormat/>
    <w:rsid w:val="005F5450"/>
  </w:style>
  <w:style w:type="character" w:customStyle="1" w:styleId="ListLabel164">
    <w:name w:val="ListLabel 164"/>
    <w:uiPriority w:val="99"/>
    <w:qFormat/>
    <w:rsid w:val="005F5450"/>
  </w:style>
  <w:style w:type="character" w:customStyle="1" w:styleId="ListLabel165">
    <w:name w:val="ListLabel 165"/>
    <w:uiPriority w:val="99"/>
    <w:qFormat/>
    <w:rsid w:val="005F5450"/>
  </w:style>
  <w:style w:type="character" w:customStyle="1" w:styleId="ListLabel166">
    <w:name w:val="ListLabel 166"/>
    <w:uiPriority w:val="99"/>
    <w:qFormat/>
    <w:rsid w:val="005F5450"/>
  </w:style>
  <w:style w:type="character" w:customStyle="1" w:styleId="ListLabel167">
    <w:name w:val="ListLabel 167"/>
    <w:uiPriority w:val="99"/>
    <w:qFormat/>
    <w:rsid w:val="005F5450"/>
  </w:style>
  <w:style w:type="character" w:customStyle="1" w:styleId="ListLabel168">
    <w:name w:val="ListLabel 168"/>
    <w:uiPriority w:val="99"/>
    <w:qFormat/>
    <w:rsid w:val="005F5450"/>
    <w:rPr>
      <w:sz w:val="24"/>
    </w:rPr>
  </w:style>
  <w:style w:type="character" w:customStyle="1" w:styleId="ListLabel169">
    <w:name w:val="ListLabel 169"/>
    <w:uiPriority w:val="99"/>
    <w:qFormat/>
    <w:rsid w:val="005F5450"/>
  </w:style>
  <w:style w:type="character" w:customStyle="1" w:styleId="ListLabel170">
    <w:name w:val="ListLabel 170"/>
    <w:uiPriority w:val="99"/>
    <w:qFormat/>
    <w:rsid w:val="005F5450"/>
  </w:style>
  <w:style w:type="character" w:customStyle="1" w:styleId="ListLabel171">
    <w:name w:val="ListLabel 171"/>
    <w:uiPriority w:val="99"/>
    <w:qFormat/>
    <w:rsid w:val="005F5450"/>
  </w:style>
  <w:style w:type="character" w:customStyle="1" w:styleId="ListLabel172">
    <w:name w:val="ListLabel 172"/>
    <w:uiPriority w:val="99"/>
    <w:qFormat/>
    <w:rsid w:val="005F5450"/>
  </w:style>
  <w:style w:type="character" w:customStyle="1" w:styleId="ListLabel173">
    <w:name w:val="ListLabel 173"/>
    <w:uiPriority w:val="99"/>
    <w:qFormat/>
    <w:rsid w:val="005F5450"/>
  </w:style>
  <w:style w:type="character" w:customStyle="1" w:styleId="ListLabel174">
    <w:name w:val="ListLabel 174"/>
    <w:uiPriority w:val="99"/>
    <w:qFormat/>
    <w:rsid w:val="005F5450"/>
  </w:style>
  <w:style w:type="character" w:customStyle="1" w:styleId="ListLabel175">
    <w:name w:val="ListLabel 175"/>
    <w:uiPriority w:val="99"/>
    <w:qFormat/>
    <w:rsid w:val="005F5450"/>
  </w:style>
  <w:style w:type="character" w:customStyle="1" w:styleId="ListLabel176">
    <w:name w:val="ListLabel 176"/>
    <w:uiPriority w:val="99"/>
    <w:qFormat/>
    <w:rsid w:val="005F5450"/>
  </w:style>
  <w:style w:type="character" w:customStyle="1" w:styleId="ListLabel177">
    <w:name w:val="ListLabel 177"/>
    <w:uiPriority w:val="99"/>
    <w:qFormat/>
    <w:rsid w:val="005F5450"/>
  </w:style>
  <w:style w:type="character" w:customStyle="1" w:styleId="ListLabel178">
    <w:name w:val="ListLabel 178"/>
    <w:uiPriority w:val="99"/>
    <w:qFormat/>
    <w:rsid w:val="005F5450"/>
  </w:style>
  <w:style w:type="character" w:customStyle="1" w:styleId="ListLabel179">
    <w:name w:val="ListLabel 179"/>
    <w:uiPriority w:val="99"/>
    <w:qFormat/>
    <w:rsid w:val="005F5450"/>
  </w:style>
  <w:style w:type="character" w:customStyle="1" w:styleId="ListLabel180">
    <w:name w:val="ListLabel 180"/>
    <w:uiPriority w:val="99"/>
    <w:qFormat/>
    <w:rsid w:val="005F5450"/>
  </w:style>
  <w:style w:type="character" w:customStyle="1" w:styleId="ListLabel181">
    <w:name w:val="ListLabel 181"/>
    <w:uiPriority w:val="99"/>
    <w:qFormat/>
    <w:rsid w:val="005F5450"/>
  </w:style>
  <w:style w:type="character" w:customStyle="1" w:styleId="ListLabel182">
    <w:name w:val="ListLabel 182"/>
    <w:uiPriority w:val="99"/>
    <w:qFormat/>
    <w:rsid w:val="005F5450"/>
  </w:style>
  <w:style w:type="character" w:customStyle="1" w:styleId="ListLabel183">
    <w:name w:val="ListLabel 183"/>
    <w:uiPriority w:val="99"/>
    <w:qFormat/>
    <w:rsid w:val="005F5450"/>
  </w:style>
  <w:style w:type="character" w:customStyle="1" w:styleId="ListLabel184">
    <w:name w:val="ListLabel 184"/>
    <w:uiPriority w:val="99"/>
    <w:qFormat/>
    <w:rsid w:val="005F5450"/>
  </w:style>
  <w:style w:type="character" w:customStyle="1" w:styleId="ListLabel185">
    <w:name w:val="ListLabel 185"/>
    <w:uiPriority w:val="99"/>
    <w:qFormat/>
    <w:rsid w:val="005F5450"/>
  </w:style>
  <w:style w:type="character" w:customStyle="1" w:styleId="ListLabel186">
    <w:name w:val="ListLabel 186"/>
    <w:uiPriority w:val="99"/>
    <w:qFormat/>
    <w:rsid w:val="005F5450"/>
    <w:rPr>
      <w:sz w:val="20"/>
    </w:rPr>
  </w:style>
  <w:style w:type="character" w:customStyle="1" w:styleId="ListLabel187">
    <w:name w:val="ListLabel 187"/>
    <w:uiPriority w:val="99"/>
    <w:qFormat/>
    <w:rsid w:val="005F5450"/>
  </w:style>
  <w:style w:type="character" w:customStyle="1" w:styleId="ListLabel188">
    <w:name w:val="ListLabel 188"/>
    <w:uiPriority w:val="99"/>
    <w:qFormat/>
    <w:rsid w:val="005F5450"/>
  </w:style>
  <w:style w:type="character" w:customStyle="1" w:styleId="ListLabel189">
    <w:name w:val="ListLabel 189"/>
    <w:uiPriority w:val="99"/>
    <w:qFormat/>
    <w:rsid w:val="005F5450"/>
  </w:style>
  <w:style w:type="character" w:customStyle="1" w:styleId="ListLabel190">
    <w:name w:val="ListLabel 190"/>
    <w:uiPriority w:val="99"/>
    <w:qFormat/>
    <w:rsid w:val="005F5450"/>
  </w:style>
  <w:style w:type="character" w:customStyle="1" w:styleId="ListLabel191">
    <w:name w:val="ListLabel 191"/>
    <w:uiPriority w:val="99"/>
    <w:qFormat/>
    <w:rsid w:val="005F5450"/>
  </w:style>
  <w:style w:type="character" w:customStyle="1" w:styleId="ListLabel192">
    <w:name w:val="ListLabel 192"/>
    <w:uiPriority w:val="99"/>
    <w:qFormat/>
    <w:rsid w:val="005F5450"/>
  </w:style>
  <w:style w:type="character" w:customStyle="1" w:styleId="ListLabel193">
    <w:name w:val="ListLabel 193"/>
    <w:uiPriority w:val="99"/>
    <w:qFormat/>
    <w:rsid w:val="005F5450"/>
  </w:style>
  <w:style w:type="character" w:customStyle="1" w:styleId="ListLabel194">
    <w:name w:val="ListLabel 194"/>
    <w:uiPriority w:val="99"/>
    <w:qFormat/>
    <w:rsid w:val="005F5450"/>
  </w:style>
  <w:style w:type="character" w:customStyle="1" w:styleId="ListLabel195">
    <w:name w:val="ListLabel 195"/>
    <w:uiPriority w:val="99"/>
    <w:qFormat/>
    <w:rsid w:val="005F5450"/>
    <w:rPr>
      <w:sz w:val="20"/>
    </w:rPr>
  </w:style>
  <w:style w:type="character" w:customStyle="1" w:styleId="ListLabel196">
    <w:name w:val="ListLabel 196"/>
    <w:uiPriority w:val="99"/>
    <w:qFormat/>
    <w:rsid w:val="005F5450"/>
  </w:style>
  <w:style w:type="character" w:customStyle="1" w:styleId="ListLabel197">
    <w:name w:val="ListLabel 197"/>
    <w:uiPriority w:val="99"/>
    <w:qFormat/>
    <w:rsid w:val="005F5450"/>
  </w:style>
  <w:style w:type="character" w:customStyle="1" w:styleId="ListLabel198">
    <w:name w:val="ListLabel 198"/>
    <w:uiPriority w:val="99"/>
    <w:qFormat/>
    <w:rsid w:val="005F5450"/>
  </w:style>
  <w:style w:type="character" w:customStyle="1" w:styleId="ListLabel199">
    <w:name w:val="ListLabel 199"/>
    <w:uiPriority w:val="99"/>
    <w:qFormat/>
    <w:rsid w:val="005F5450"/>
  </w:style>
  <w:style w:type="character" w:customStyle="1" w:styleId="ListLabel200">
    <w:name w:val="ListLabel 200"/>
    <w:uiPriority w:val="99"/>
    <w:qFormat/>
    <w:rsid w:val="005F5450"/>
  </w:style>
  <w:style w:type="character" w:customStyle="1" w:styleId="ListLabel201">
    <w:name w:val="ListLabel 201"/>
    <w:uiPriority w:val="99"/>
    <w:qFormat/>
    <w:rsid w:val="005F5450"/>
  </w:style>
  <w:style w:type="character" w:customStyle="1" w:styleId="ListLabel202">
    <w:name w:val="ListLabel 202"/>
    <w:uiPriority w:val="99"/>
    <w:qFormat/>
    <w:rsid w:val="005F5450"/>
  </w:style>
  <w:style w:type="character" w:customStyle="1" w:styleId="ListLabel203">
    <w:name w:val="ListLabel 203"/>
    <w:uiPriority w:val="99"/>
    <w:qFormat/>
    <w:rsid w:val="005F5450"/>
  </w:style>
  <w:style w:type="character" w:customStyle="1" w:styleId="ListLabel204">
    <w:name w:val="ListLabel 204"/>
    <w:uiPriority w:val="99"/>
    <w:qFormat/>
    <w:rsid w:val="005F5450"/>
  </w:style>
  <w:style w:type="character" w:customStyle="1" w:styleId="ListLabel205">
    <w:name w:val="ListLabel 205"/>
    <w:uiPriority w:val="99"/>
    <w:qFormat/>
    <w:rsid w:val="005F5450"/>
  </w:style>
  <w:style w:type="character" w:customStyle="1" w:styleId="ListLabel206">
    <w:name w:val="ListLabel 206"/>
    <w:uiPriority w:val="99"/>
    <w:qFormat/>
    <w:rsid w:val="005F5450"/>
  </w:style>
  <w:style w:type="character" w:customStyle="1" w:styleId="ListLabel207">
    <w:name w:val="ListLabel 207"/>
    <w:uiPriority w:val="99"/>
    <w:qFormat/>
    <w:rsid w:val="005F5450"/>
  </w:style>
  <w:style w:type="character" w:customStyle="1" w:styleId="ListLabel208">
    <w:name w:val="ListLabel 208"/>
    <w:uiPriority w:val="99"/>
    <w:qFormat/>
    <w:rsid w:val="005F5450"/>
  </w:style>
  <w:style w:type="character" w:customStyle="1" w:styleId="ListLabel209">
    <w:name w:val="ListLabel 209"/>
    <w:uiPriority w:val="99"/>
    <w:qFormat/>
    <w:rsid w:val="005F5450"/>
  </w:style>
  <w:style w:type="character" w:customStyle="1" w:styleId="ListLabel210">
    <w:name w:val="ListLabel 210"/>
    <w:uiPriority w:val="99"/>
    <w:qFormat/>
    <w:rsid w:val="005F5450"/>
  </w:style>
  <w:style w:type="character" w:customStyle="1" w:styleId="ListLabel211">
    <w:name w:val="ListLabel 211"/>
    <w:uiPriority w:val="99"/>
    <w:qFormat/>
    <w:rsid w:val="005F5450"/>
  </w:style>
  <w:style w:type="character" w:customStyle="1" w:styleId="ListLabel212">
    <w:name w:val="ListLabel 212"/>
    <w:uiPriority w:val="99"/>
    <w:qFormat/>
    <w:rsid w:val="005F5450"/>
  </w:style>
  <w:style w:type="character" w:customStyle="1" w:styleId="ListLabel213">
    <w:name w:val="ListLabel 213"/>
    <w:uiPriority w:val="99"/>
    <w:qFormat/>
    <w:rsid w:val="005F5450"/>
  </w:style>
  <w:style w:type="character" w:customStyle="1" w:styleId="ListLabel214">
    <w:name w:val="ListLabel 214"/>
    <w:uiPriority w:val="99"/>
    <w:qFormat/>
    <w:rsid w:val="005F5450"/>
  </w:style>
  <w:style w:type="character" w:customStyle="1" w:styleId="ListLabel215">
    <w:name w:val="ListLabel 215"/>
    <w:uiPriority w:val="99"/>
    <w:qFormat/>
    <w:rsid w:val="005F5450"/>
  </w:style>
  <w:style w:type="character" w:customStyle="1" w:styleId="ListLabel216">
    <w:name w:val="ListLabel 216"/>
    <w:uiPriority w:val="99"/>
    <w:qFormat/>
    <w:rsid w:val="005F5450"/>
  </w:style>
  <w:style w:type="character" w:customStyle="1" w:styleId="ListLabel217">
    <w:name w:val="ListLabel 217"/>
    <w:uiPriority w:val="99"/>
    <w:qFormat/>
    <w:rsid w:val="005F5450"/>
  </w:style>
  <w:style w:type="character" w:customStyle="1" w:styleId="ListLabel218">
    <w:name w:val="ListLabel 218"/>
    <w:uiPriority w:val="99"/>
    <w:qFormat/>
    <w:rsid w:val="005F5450"/>
  </w:style>
  <w:style w:type="character" w:customStyle="1" w:styleId="ListLabel219">
    <w:name w:val="ListLabel 219"/>
    <w:uiPriority w:val="99"/>
    <w:qFormat/>
    <w:rsid w:val="005F5450"/>
  </w:style>
  <w:style w:type="character" w:customStyle="1" w:styleId="ListLabel220">
    <w:name w:val="ListLabel 220"/>
    <w:uiPriority w:val="99"/>
    <w:qFormat/>
    <w:rsid w:val="005F5450"/>
  </w:style>
  <w:style w:type="character" w:customStyle="1" w:styleId="ListLabel221">
    <w:name w:val="ListLabel 221"/>
    <w:uiPriority w:val="99"/>
    <w:qFormat/>
    <w:rsid w:val="005F5450"/>
  </w:style>
  <w:style w:type="character" w:customStyle="1" w:styleId="ListLabel222">
    <w:name w:val="ListLabel 222"/>
    <w:uiPriority w:val="99"/>
    <w:qFormat/>
    <w:rsid w:val="005F5450"/>
  </w:style>
  <w:style w:type="character" w:customStyle="1" w:styleId="ListLabel223">
    <w:name w:val="ListLabel 223"/>
    <w:uiPriority w:val="99"/>
    <w:qFormat/>
    <w:rsid w:val="005F5450"/>
  </w:style>
  <w:style w:type="character" w:customStyle="1" w:styleId="ListLabel224">
    <w:name w:val="ListLabel 224"/>
    <w:uiPriority w:val="99"/>
    <w:qFormat/>
    <w:rsid w:val="005F5450"/>
  </w:style>
  <w:style w:type="character" w:customStyle="1" w:styleId="ListLabel225">
    <w:name w:val="ListLabel 225"/>
    <w:uiPriority w:val="99"/>
    <w:qFormat/>
    <w:rsid w:val="005F5450"/>
  </w:style>
  <w:style w:type="character" w:customStyle="1" w:styleId="ListLabel226">
    <w:name w:val="ListLabel 226"/>
    <w:uiPriority w:val="99"/>
    <w:qFormat/>
    <w:rsid w:val="005F5450"/>
    <w:rPr>
      <w:b/>
      <w:sz w:val="20"/>
    </w:rPr>
  </w:style>
  <w:style w:type="character" w:customStyle="1" w:styleId="ListLabel227">
    <w:name w:val="ListLabel 227"/>
    <w:uiPriority w:val="99"/>
    <w:qFormat/>
    <w:rsid w:val="005F5450"/>
  </w:style>
  <w:style w:type="character" w:customStyle="1" w:styleId="ListLabel228">
    <w:name w:val="ListLabel 228"/>
    <w:uiPriority w:val="99"/>
    <w:qFormat/>
    <w:rsid w:val="005F5450"/>
  </w:style>
  <w:style w:type="character" w:customStyle="1" w:styleId="ListLabel229">
    <w:name w:val="ListLabel 229"/>
    <w:uiPriority w:val="99"/>
    <w:qFormat/>
    <w:rsid w:val="005F5450"/>
  </w:style>
  <w:style w:type="character" w:customStyle="1" w:styleId="ListLabel230">
    <w:name w:val="ListLabel 230"/>
    <w:uiPriority w:val="99"/>
    <w:qFormat/>
    <w:rsid w:val="005F5450"/>
  </w:style>
  <w:style w:type="character" w:customStyle="1" w:styleId="ListLabel231">
    <w:name w:val="ListLabel 231"/>
    <w:uiPriority w:val="99"/>
    <w:qFormat/>
    <w:rsid w:val="005F5450"/>
  </w:style>
  <w:style w:type="character" w:customStyle="1" w:styleId="ListLabel232">
    <w:name w:val="ListLabel 232"/>
    <w:uiPriority w:val="99"/>
    <w:qFormat/>
    <w:rsid w:val="005F5450"/>
  </w:style>
  <w:style w:type="character" w:customStyle="1" w:styleId="ListLabel233">
    <w:name w:val="ListLabel 233"/>
    <w:uiPriority w:val="99"/>
    <w:qFormat/>
    <w:rsid w:val="005F5450"/>
  </w:style>
  <w:style w:type="character" w:customStyle="1" w:styleId="ListLabel234">
    <w:name w:val="ListLabel 234"/>
    <w:uiPriority w:val="99"/>
    <w:qFormat/>
    <w:rsid w:val="005F5450"/>
  </w:style>
  <w:style w:type="character" w:customStyle="1" w:styleId="ListLabel235">
    <w:name w:val="ListLabel 235"/>
    <w:uiPriority w:val="99"/>
    <w:qFormat/>
    <w:rsid w:val="005F5450"/>
    <w:rPr>
      <w:sz w:val="20"/>
    </w:rPr>
  </w:style>
  <w:style w:type="character" w:customStyle="1" w:styleId="ListLabel236">
    <w:name w:val="ListLabel 236"/>
    <w:uiPriority w:val="99"/>
    <w:qFormat/>
    <w:rsid w:val="005F5450"/>
  </w:style>
  <w:style w:type="character" w:customStyle="1" w:styleId="ListLabel237">
    <w:name w:val="ListLabel 237"/>
    <w:uiPriority w:val="99"/>
    <w:qFormat/>
    <w:rsid w:val="005F5450"/>
  </w:style>
  <w:style w:type="character" w:customStyle="1" w:styleId="ListLabel238">
    <w:name w:val="ListLabel 238"/>
    <w:uiPriority w:val="99"/>
    <w:qFormat/>
    <w:rsid w:val="005F5450"/>
  </w:style>
  <w:style w:type="character" w:customStyle="1" w:styleId="ListLabel239">
    <w:name w:val="ListLabel 239"/>
    <w:uiPriority w:val="99"/>
    <w:qFormat/>
    <w:rsid w:val="005F5450"/>
  </w:style>
  <w:style w:type="character" w:customStyle="1" w:styleId="ListLabel240">
    <w:name w:val="ListLabel 240"/>
    <w:uiPriority w:val="99"/>
    <w:qFormat/>
    <w:rsid w:val="005F5450"/>
  </w:style>
  <w:style w:type="character" w:customStyle="1" w:styleId="ListLabel241">
    <w:name w:val="ListLabel 241"/>
    <w:uiPriority w:val="99"/>
    <w:qFormat/>
    <w:rsid w:val="005F5450"/>
  </w:style>
  <w:style w:type="character" w:customStyle="1" w:styleId="ListLabel242">
    <w:name w:val="ListLabel 242"/>
    <w:uiPriority w:val="99"/>
    <w:qFormat/>
    <w:rsid w:val="005F5450"/>
  </w:style>
  <w:style w:type="character" w:customStyle="1" w:styleId="ListLabel243">
    <w:name w:val="ListLabel 243"/>
    <w:uiPriority w:val="99"/>
    <w:qFormat/>
    <w:rsid w:val="005F5450"/>
  </w:style>
  <w:style w:type="character" w:customStyle="1" w:styleId="ListLabel244">
    <w:name w:val="ListLabel 244"/>
    <w:uiPriority w:val="99"/>
    <w:qFormat/>
    <w:rsid w:val="005F5450"/>
    <w:rPr>
      <w:sz w:val="20"/>
    </w:rPr>
  </w:style>
  <w:style w:type="character" w:customStyle="1" w:styleId="ListLabel245">
    <w:name w:val="ListLabel 245"/>
    <w:uiPriority w:val="99"/>
    <w:qFormat/>
    <w:rsid w:val="005F5450"/>
  </w:style>
  <w:style w:type="character" w:customStyle="1" w:styleId="ListLabel246">
    <w:name w:val="ListLabel 246"/>
    <w:uiPriority w:val="99"/>
    <w:qFormat/>
    <w:rsid w:val="005F5450"/>
  </w:style>
  <w:style w:type="character" w:customStyle="1" w:styleId="ListLabel247">
    <w:name w:val="ListLabel 247"/>
    <w:uiPriority w:val="99"/>
    <w:qFormat/>
    <w:rsid w:val="005F5450"/>
  </w:style>
  <w:style w:type="character" w:customStyle="1" w:styleId="ListLabel248">
    <w:name w:val="ListLabel 248"/>
    <w:uiPriority w:val="99"/>
    <w:qFormat/>
    <w:rsid w:val="005F5450"/>
  </w:style>
  <w:style w:type="character" w:customStyle="1" w:styleId="ListLabel249">
    <w:name w:val="ListLabel 249"/>
    <w:uiPriority w:val="99"/>
    <w:qFormat/>
    <w:rsid w:val="005F5450"/>
  </w:style>
  <w:style w:type="character" w:customStyle="1" w:styleId="ListLabel250">
    <w:name w:val="ListLabel 250"/>
    <w:uiPriority w:val="99"/>
    <w:qFormat/>
    <w:rsid w:val="005F5450"/>
  </w:style>
  <w:style w:type="character" w:customStyle="1" w:styleId="ListLabel251">
    <w:name w:val="ListLabel 251"/>
    <w:uiPriority w:val="99"/>
    <w:qFormat/>
    <w:rsid w:val="005F5450"/>
  </w:style>
  <w:style w:type="character" w:customStyle="1" w:styleId="ListLabel252">
    <w:name w:val="ListLabel 252"/>
    <w:uiPriority w:val="99"/>
    <w:qFormat/>
    <w:rsid w:val="005F5450"/>
  </w:style>
  <w:style w:type="character" w:customStyle="1" w:styleId="ListLabel253">
    <w:name w:val="ListLabel 253"/>
    <w:uiPriority w:val="99"/>
    <w:qFormat/>
    <w:rsid w:val="005F5450"/>
    <w:rPr>
      <w:sz w:val="20"/>
    </w:rPr>
  </w:style>
  <w:style w:type="character" w:customStyle="1" w:styleId="ListLabel254">
    <w:name w:val="ListLabel 254"/>
    <w:uiPriority w:val="99"/>
    <w:qFormat/>
    <w:rsid w:val="005F5450"/>
  </w:style>
  <w:style w:type="character" w:customStyle="1" w:styleId="ListLabel255">
    <w:name w:val="ListLabel 255"/>
    <w:uiPriority w:val="99"/>
    <w:qFormat/>
    <w:rsid w:val="005F5450"/>
  </w:style>
  <w:style w:type="character" w:customStyle="1" w:styleId="ListLabel256">
    <w:name w:val="ListLabel 256"/>
    <w:uiPriority w:val="99"/>
    <w:qFormat/>
    <w:rsid w:val="005F5450"/>
  </w:style>
  <w:style w:type="character" w:customStyle="1" w:styleId="ListLabel257">
    <w:name w:val="ListLabel 257"/>
    <w:uiPriority w:val="99"/>
    <w:qFormat/>
    <w:rsid w:val="005F5450"/>
  </w:style>
  <w:style w:type="character" w:customStyle="1" w:styleId="ListLabel258">
    <w:name w:val="ListLabel 258"/>
    <w:uiPriority w:val="99"/>
    <w:qFormat/>
    <w:rsid w:val="005F5450"/>
  </w:style>
  <w:style w:type="character" w:customStyle="1" w:styleId="ListLabel259">
    <w:name w:val="ListLabel 259"/>
    <w:uiPriority w:val="99"/>
    <w:qFormat/>
    <w:rsid w:val="005F5450"/>
  </w:style>
  <w:style w:type="character" w:customStyle="1" w:styleId="ListLabel260">
    <w:name w:val="ListLabel 260"/>
    <w:uiPriority w:val="99"/>
    <w:qFormat/>
    <w:rsid w:val="005F5450"/>
  </w:style>
  <w:style w:type="character" w:customStyle="1" w:styleId="ListLabel261">
    <w:name w:val="ListLabel 261"/>
    <w:uiPriority w:val="99"/>
    <w:qFormat/>
    <w:rsid w:val="005F5450"/>
  </w:style>
  <w:style w:type="character" w:customStyle="1" w:styleId="ListLabel262">
    <w:name w:val="ListLabel 262"/>
    <w:uiPriority w:val="99"/>
    <w:qFormat/>
    <w:rsid w:val="005F5450"/>
    <w:rPr>
      <w:sz w:val="20"/>
    </w:rPr>
  </w:style>
  <w:style w:type="character" w:customStyle="1" w:styleId="ListLabel263">
    <w:name w:val="ListLabel 263"/>
    <w:uiPriority w:val="99"/>
    <w:qFormat/>
    <w:rsid w:val="005F5450"/>
  </w:style>
  <w:style w:type="character" w:customStyle="1" w:styleId="ListLabel264">
    <w:name w:val="ListLabel 264"/>
    <w:uiPriority w:val="99"/>
    <w:qFormat/>
    <w:rsid w:val="005F5450"/>
  </w:style>
  <w:style w:type="character" w:customStyle="1" w:styleId="ListLabel265">
    <w:name w:val="ListLabel 265"/>
    <w:uiPriority w:val="99"/>
    <w:qFormat/>
    <w:rsid w:val="005F5450"/>
  </w:style>
  <w:style w:type="character" w:customStyle="1" w:styleId="ListLabel266">
    <w:name w:val="ListLabel 266"/>
    <w:uiPriority w:val="99"/>
    <w:qFormat/>
    <w:rsid w:val="005F5450"/>
  </w:style>
  <w:style w:type="character" w:customStyle="1" w:styleId="ListLabel267">
    <w:name w:val="ListLabel 267"/>
    <w:uiPriority w:val="99"/>
    <w:qFormat/>
    <w:rsid w:val="005F5450"/>
  </w:style>
  <w:style w:type="character" w:customStyle="1" w:styleId="ListLabel268">
    <w:name w:val="ListLabel 268"/>
    <w:uiPriority w:val="99"/>
    <w:qFormat/>
    <w:rsid w:val="005F5450"/>
  </w:style>
  <w:style w:type="character" w:customStyle="1" w:styleId="ListLabel269">
    <w:name w:val="ListLabel 269"/>
    <w:uiPriority w:val="99"/>
    <w:qFormat/>
    <w:rsid w:val="005F5450"/>
  </w:style>
  <w:style w:type="character" w:customStyle="1" w:styleId="ListLabel270">
    <w:name w:val="ListLabel 270"/>
    <w:uiPriority w:val="99"/>
    <w:qFormat/>
    <w:rsid w:val="005F5450"/>
  </w:style>
  <w:style w:type="character" w:customStyle="1" w:styleId="ListLabel271">
    <w:name w:val="ListLabel 271"/>
    <w:uiPriority w:val="99"/>
    <w:qFormat/>
    <w:rsid w:val="005F5450"/>
    <w:rPr>
      <w:sz w:val="20"/>
    </w:rPr>
  </w:style>
  <w:style w:type="character" w:customStyle="1" w:styleId="ListLabel272">
    <w:name w:val="ListLabel 272"/>
    <w:uiPriority w:val="99"/>
    <w:qFormat/>
    <w:rsid w:val="005F5450"/>
  </w:style>
  <w:style w:type="character" w:customStyle="1" w:styleId="ListLabel273">
    <w:name w:val="ListLabel 273"/>
    <w:uiPriority w:val="99"/>
    <w:qFormat/>
    <w:rsid w:val="005F5450"/>
  </w:style>
  <w:style w:type="character" w:customStyle="1" w:styleId="ListLabel274">
    <w:name w:val="ListLabel 274"/>
    <w:uiPriority w:val="99"/>
    <w:qFormat/>
    <w:rsid w:val="005F5450"/>
  </w:style>
  <w:style w:type="character" w:customStyle="1" w:styleId="ListLabel275">
    <w:name w:val="ListLabel 275"/>
    <w:uiPriority w:val="99"/>
    <w:qFormat/>
    <w:rsid w:val="005F5450"/>
  </w:style>
  <w:style w:type="character" w:customStyle="1" w:styleId="ListLabel276">
    <w:name w:val="ListLabel 276"/>
    <w:uiPriority w:val="99"/>
    <w:qFormat/>
    <w:rsid w:val="005F5450"/>
  </w:style>
  <w:style w:type="character" w:customStyle="1" w:styleId="ListLabel277">
    <w:name w:val="ListLabel 277"/>
    <w:uiPriority w:val="99"/>
    <w:qFormat/>
    <w:rsid w:val="005F5450"/>
  </w:style>
  <w:style w:type="character" w:customStyle="1" w:styleId="ListLabel278">
    <w:name w:val="ListLabel 278"/>
    <w:uiPriority w:val="99"/>
    <w:qFormat/>
    <w:rsid w:val="005F5450"/>
  </w:style>
  <w:style w:type="character" w:customStyle="1" w:styleId="ListLabel279">
    <w:name w:val="ListLabel 279"/>
    <w:uiPriority w:val="99"/>
    <w:qFormat/>
    <w:rsid w:val="005F5450"/>
  </w:style>
  <w:style w:type="character" w:customStyle="1" w:styleId="ListLabel280">
    <w:name w:val="ListLabel 280"/>
    <w:uiPriority w:val="99"/>
    <w:qFormat/>
    <w:rsid w:val="005F5450"/>
    <w:rPr>
      <w:sz w:val="20"/>
    </w:rPr>
  </w:style>
  <w:style w:type="character" w:customStyle="1" w:styleId="ListLabel281">
    <w:name w:val="ListLabel 281"/>
    <w:uiPriority w:val="99"/>
    <w:qFormat/>
    <w:rsid w:val="005F5450"/>
  </w:style>
  <w:style w:type="character" w:customStyle="1" w:styleId="ListLabel282">
    <w:name w:val="ListLabel 282"/>
    <w:uiPriority w:val="99"/>
    <w:qFormat/>
    <w:rsid w:val="005F5450"/>
  </w:style>
  <w:style w:type="character" w:customStyle="1" w:styleId="ListLabel283">
    <w:name w:val="ListLabel 283"/>
    <w:uiPriority w:val="99"/>
    <w:qFormat/>
    <w:rsid w:val="005F5450"/>
  </w:style>
  <w:style w:type="character" w:customStyle="1" w:styleId="ListLabel284">
    <w:name w:val="ListLabel 284"/>
    <w:uiPriority w:val="99"/>
    <w:qFormat/>
    <w:rsid w:val="005F5450"/>
  </w:style>
  <w:style w:type="character" w:customStyle="1" w:styleId="ListLabel285">
    <w:name w:val="ListLabel 285"/>
    <w:uiPriority w:val="99"/>
    <w:qFormat/>
    <w:rsid w:val="005F5450"/>
  </w:style>
  <w:style w:type="character" w:customStyle="1" w:styleId="ListLabel286">
    <w:name w:val="ListLabel 286"/>
    <w:uiPriority w:val="99"/>
    <w:qFormat/>
    <w:rsid w:val="005F5450"/>
  </w:style>
  <w:style w:type="character" w:customStyle="1" w:styleId="ListLabel287">
    <w:name w:val="ListLabel 287"/>
    <w:uiPriority w:val="99"/>
    <w:qFormat/>
    <w:rsid w:val="005F5450"/>
  </w:style>
  <w:style w:type="character" w:customStyle="1" w:styleId="ListLabel288">
    <w:name w:val="ListLabel 288"/>
    <w:uiPriority w:val="99"/>
    <w:qFormat/>
    <w:rsid w:val="005F5450"/>
  </w:style>
  <w:style w:type="character" w:customStyle="1" w:styleId="ListLabel289">
    <w:name w:val="ListLabel 289"/>
    <w:uiPriority w:val="99"/>
    <w:qFormat/>
    <w:rsid w:val="005F5450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5F5450"/>
  </w:style>
  <w:style w:type="character" w:customStyle="1" w:styleId="ListLabel291">
    <w:name w:val="ListLabel 291"/>
    <w:uiPriority w:val="99"/>
    <w:qFormat/>
    <w:rsid w:val="005F5450"/>
  </w:style>
  <w:style w:type="character" w:customStyle="1" w:styleId="ListLabel292">
    <w:name w:val="ListLabel 292"/>
    <w:uiPriority w:val="99"/>
    <w:qFormat/>
    <w:rsid w:val="005F5450"/>
  </w:style>
  <w:style w:type="character" w:customStyle="1" w:styleId="ListLabel293">
    <w:name w:val="ListLabel 293"/>
    <w:uiPriority w:val="99"/>
    <w:qFormat/>
    <w:rsid w:val="005F5450"/>
  </w:style>
  <w:style w:type="character" w:customStyle="1" w:styleId="ListLabel294">
    <w:name w:val="ListLabel 294"/>
    <w:uiPriority w:val="99"/>
    <w:qFormat/>
    <w:rsid w:val="005F5450"/>
  </w:style>
  <w:style w:type="character" w:customStyle="1" w:styleId="ListLabel295">
    <w:name w:val="ListLabel 295"/>
    <w:uiPriority w:val="99"/>
    <w:qFormat/>
    <w:rsid w:val="005F5450"/>
  </w:style>
  <w:style w:type="character" w:customStyle="1" w:styleId="ListLabel296">
    <w:name w:val="ListLabel 296"/>
    <w:uiPriority w:val="99"/>
    <w:qFormat/>
    <w:rsid w:val="005F5450"/>
  </w:style>
  <w:style w:type="character" w:customStyle="1" w:styleId="ListLabel297">
    <w:name w:val="ListLabel 297"/>
    <w:uiPriority w:val="99"/>
    <w:qFormat/>
    <w:rsid w:val="005F5450"/>
  </w:style>
  <w:style w:type="character" w:customStyle="1" w:styleId="ListLabel298">
    <w:name w:val="ListLabel 298"/>
    <w:uiPriority w:val="99"/>
    <w:qFormat/>
    <w:rsid w:val="005F5450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5F5450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5F5450"/>
    <w:rPr>
      <w:b/>
    </w:rPr>
  </w:style>
  <w:style w:type="character" w:customStyle="1" w:styleId="ListLabel299">
    <w:name w:val="ListLabel 299"/>
    <w:uiPriority w:val="99"/>
    <w:qFormat/>
    <w:rsid w:val="005F5450"/>
    <w:rPr>
      <w:sz w:val="20"/>
    </w:rPr>
  </w:style>
  <w:style w:type="character" w:customStyle="1" w:styleId="ListLabel300">
    <w:name w:val="ListLabel 300"/>
    <w:uiPriority w:val="99"/>
    <w:qFormat/>
    <w:rsid w:val="005F5450"/>
  </w:style>
  <w:style w:type="character" w:customStyle="1" w:styleId="ListLabel301">
    <w:name w:val="ListLabel 301"/>
    <w:uiPriority w:val="99"/>
    <w:qFormat/>
    <w:rsid w:val="005F5450"/>
  </w:style>
  <w:style w:type="character" w:customStyle="1" w:styleId="ListLabel302">
    <w:name w:val="ListLabel 302"/>
    <w:uiPriority w:val="99"/>
    <w:qFormat/>
    <w:rsid w:val="005F5450"/>
  </w:style>
  <w:style w:type="character" w:customStyle="1" w:styleId="ListLabel303">
    <w:name w:val="ListLabel 303"/>
    <w:uiPriority w:val="99"/>
    <w:qFormat/>
    <w:rsid w:val="005F5450"/>
  </w:style>
  <w:style w:type="character" w:customStyle="1" w:styleId="ListLabel304">
    <w:name w:val="ListLabel 304"/>
    <w:uiPriority w:val="99"/>
    <w:qFormat/>
    <w:rsid w:val="005F5450"/>
  </w:style>
  <w:style w:type="character" w:customStyle="1" w:styleId="ListLabel305">
    <w:name w:val="ListLabel 305"/>
    <w:uiPriority w:val="99"/>
    <w:qFormat/>
    <w:rsid w:val="005F5450"/>
  </w:style>
  <w:style w:type="character" w:customStyle="1" w:styleId="ListLabel306">
    <w:name w:val="ListLabel 306"/>
    <w:uiPriority w:val="99"/>
    <w:qFormat/>
    <w:rsid w:val="005F5450"/>
  </w:style>
  <w:style w:type="character" w:customStyle="1" w:styleId="ListLabel307">
    <w:name w:val="ListLabel 307"/>
    <w:uiPriority w:val="99"/>
    <w:qFormat/>
    <w:rsid w:val="005F5450"/>
  </w:style>
  <w:style w:type="character" w:customStyle="1" w:styleId="ListLabel308">
    <w:name w:val="ListLabel 308"/>
    <w:uiPriority w:val="99"/>
    <w:qFormat/>
    <w:rsid w:val="005F5450"/>
    <w:rPr>
      <w:sz w:val="20"/>
    </w:rPr>
  </w:style>
  <w:style w:type="character" w:customStyle="1" w:styleId="ListLabel309">
    <w:name w:val="ListLabel 309"/>
    <w:uiPriority w:val="99"/>
    <w:qFormat/>
    <w:rsid w:val="005F5450"/>
    <w:rPr>
      <w:sz w:val="20"/>
    </w:rPr>
  </w:style>
  <w:style w:type="character" w:customStyle="1" w:styleId="ListLabel310">
    <w:name w:val="ListLabel 310"/>
    <w:uiPriority w:val="99"/>
    <w:qFormat/>
    <w:rsid w:val="005F5450"/>
  </w:style>
  <w:style w:type="character" w:customStyle="1" w:styleId="ListLabel311">
    <w:name w:val="ListLabel 311"/>
    <w:uiPriority w:val="99"/>
    <w:qFormat/>
    <w:rsid w:val="005F5450"/>
  </w:style>
  <w:style w:type="character" w:customStyle="1" w:styleId="ListLabel312">
    <w:name w:val="ListLabel 312"/>
    <w:uiPriority w:val="99"/>
    <w:qFormat/>
    <w:rsid w:val="005F5450"/>
  </w:style>
  <w:style w:type="character" w:customStyle="1" w:styleId="ListLabel313">
    <w:name w:val="ListLabel 313"/>
    <w:uiPriority w:val="99"/>
    <w:qFormat/>
    <w:rsid w:val="005F5450"/>
  </w:style>
  <w:style w:type="character" w:customStyle="1" w:styleId="ListLabel314">
    <w:name w:val="ListLabel 314"/>
    <w:uiPriority w:val="99"/>
    <w:qFormat/>
    <w:rsid w:val="005F5450"/>
  </w:style>
  <w:style w:type="character" w:customStyle="1" w:styleId="ListLabel315">
    <w:name w:val="ListLabel 315"/>
    <w:uiPriority w:val="99"/>
    <w:qFormat/>
    <w:rsid w:val="005F5450"/>
  </w:style>
  <w:style w:type="character" w:customStyle="1" w:styleId="ListLabel316">
    <w:name w:val="ListLabel 316"/>
    <w:uiPriority w:val="99"/>
    <w:qFormat/>
    <w:rsid w:val="005F5450"/>
  </w:style>
  <w:style w:type="character" w:customStyle="1" w:styleId="ListLabel317">
    <w:name w:val="ListLabel 317"/>
    <w:uiPriority w:val="99"/>
    <w:qFormat/>
    <w:rsid w:val="005F5450"/>
  </w:style>
  <w:style w:type="character" w:customStyle="1" w:styleId="ListLabel318">
    <w:name w:val="ListLabel 318"/>
    <w:uiPriority w:val="99"/>
    <w:qFormat/>
    <w:rsid w:val="005F5450"/>
    <w:rPr>
      <w:sz w:val="20"/>
    </w:rPr>
  </w:style>
  <w:style w:type="character" w:customStyle="1" w:styleId="ListLabel319">
    <w:name w:val="ListLabel 319"/>
    <w:uiPriority w:val="99"/>
    <w:qFormat/>
    <w:rsid w:val="005F5450"/>
  </w:style>
  <w:style w:type="character" w:customStyle="1" w:styleId="ListLabel320">
    <w:name w:val="ListLabel 320"/>
    <w:uiPriority w:val="99"/>
    <w:qFormat/>
    <w:rsid w:val="005F5450"/>
  </w:style>
  <w:style w:type="character" w:customStyle="1" w:styleId="ListLabel321">
    <w:name w:val="ListLabel 321"/>
    <w:uiPriority w:val="99"/>
    <w:qFormat/>
    <w:rsid w:val="005F5450"/>
  </w:style>
  <w:style w:type="character" w:customStyle="1" w:styleId="ListLabel322">
    <w:name w:val="ListLabel 322"/>
    <w:uiPriority w:val="99"/>
    <w:qFormat/>
    <w:rsid w:val="005F5450"/>
  </w:style>
  <w:style w:type="character" w:customStyle="1" w:styleId="ListLabel323">
    <w:name w:val="ListLabel 323"/>
    <w:uiPriority w:val="99"/>
    <w:qFormat/>
    <w:rsid w:val="005F5450"/>
  </w:style>
  <w:style w:type="character" w:customStyle="1" w:styleId="ListLabel324">
    <w:name w:val="ListLabel 324"/>
    <w:uiPriority w:val="99"/>
    <w:qFormat/>
    <w:rsid w:val="005F5450"/>
  </w:style>
  <w:style w:type="character" w:customStyle="1" w:styleId="ListLabel325">
    <w:name w:val="ListLabel 325"/>
    <w:uiPriority w:val="99"/>
    <w:qFormat/>
    <w:rsid w:val="005F5450"/>
  </w:style>
  <w:style w:type="character" w:customStyle="1" w:styleId="ListLabel326">
    <w:name w:val="ListLabel 326"/>
    <w:uiPriority w:val="99"/>
    <w:qFormat/>
    <w:rsid w:val="005F5450"/>
  </w:style>
  <w:style w:type="character" w:customStyle="1" w:styleId="ListLabel327">
    <w:name w:val="ListLabel 327"/>
    <w:uiPriority w:val="99"/>
    <w:qFormat/>
    <w:rsid w:val="005F5450"/>
    <w:rPr>
      <w:b/>
      <w:sz w:val="20"/>
    </w:rPr>
  </w:style>
  <w:style w:type="character" w:customStyle="1" w:styleId="ListLabel328">
    <w:name w:val="ListLabel 328"/>
    <w:uiPriority w:val="99"/>
    <w:qFormat/>
    <w:rsid w:val="005F5450"/>
  </w:style>
  <w:style w:type="character" w:customStyle="1" w:styleId="ListLabel329">
    <w:name w:val="ListLabel 329"/>
    <w:uiPriority w:val="99"/>
    <w:qFormat/>
    <w:rsid w:val="005F5450"/>
  </w:style>
  <w:style w:type="character" w:customStyle="1" w:styleId="ListLabel330">
    <w:name w:val="ListLabel 330"/>
    <w:uiPriority w:val="99"/>
    <w:qFormat/>
    <w:rsid w:val="005F5450"/>
  </w:style>
  <w:style w:type="character" w:customStyle="1" w:styleId="ListLabel331">
    <w:name w:val="ListLabel 331"/>
    <w:uiPriority w:val="99"/>
    <w:qFormat/>
    <w:rsid w:val="005F5450"/>
  </w:style>
  <w:style w:type="character" w:customStyle="1" w:styleId="ListLabel332">
    <w:name w:val="ListLabel 332"/>
    <w:uiPriority w:val="99"/>
    <w:qFormat/>
    <w:rsid w:val="005F5450"/>
  </w:style>
  <w:style w:type="character" w:customStyle="1" w:styleId="ListLabel333">
    <w:name w:val="ListLabel 333"/>
    <w:uiPriority w:val="99"/>
    <w:qFormat/>
    <w:rsid w:val="005F5450"/>
  </w:style>
  <w:style w:type="character" w:customStyle="1" w:styleId="ListLabel334">
    <w:name w:val="ListLabel 334"/>
    <w:uiPriority w:val="99"/>
    <w:qFormat/>
    <w:rsid w:val="005F5450"/>
  </w:style>
  <w:style w:type="character" w:customStyle="1" w:styleId="ListLabel335">
    <w:name w:val="ListLabel 335"/>
    <w:uiPriority w:val="99"/>
    <w:qFormat/>
    <w:rsid w:val="005F5450"/>
  </w:style>
  <w:style w:type="character" w:customStyle="1" w:styleId="ListLabel336">
    <w:name w:val="ListLabel 336"/>
    <w:uiPriority w:val="99"/>
    <w:qFormat/>
    <w:rsid w:val="005F5450"/>
    <w:rPr>
      <w:sz w:val="20"/>
    </w:rPr>
  </w:style>
  <w:style w:type="character" w:customStyle="1" w:styleId="ListLabel337">
    <w:name w:val="ListLabel 337"/>
    <w:uiPriority w:val="99"/>
    <w:qFormat/>
    <w:rsid w:val="005F5450"/>
  </w:style>
  <w:style w:type="character" w:customStyle="1" w:styleId="ListLabel338">
    <w:name w:val="ListLabel 338"/>
    <w:uiPriority w:val="99"/>
    <w:qFormat/>
    <w:rsid w:val="005F5450"/>
  </w:style>
  <w:style w:type="character" w:customStyle="1" w:styleId="ListLabel339">
    <w:name w:val="ListLabel 339"/>
    <w:uiPriority w:val="99"/>
    <w:qFormat/>
    <w:rsid w:val="005F5450"/>
  </w:style>
  <w:style w:type="character" w:customStyle="1" w:styleId="ListLabel340">
    <w:name w:val="ListLabel 340"/>
    <w:uiPriority w:val="99"/>
    <w:qFormat/>
    <w:rsid w:val="005F5450"/>
  </w:style>
  <w:style w:type="character" w:customStyle="1" w:styleId="ListLabel341">
    <w:name w:val="ListLabel 341"/>
    <w:uiPriority w:val="99"/>
    <w:qFormat/>
    <w:rsid w:val="005F5450"/>
  </w:style>
  <w:style w:type="character" w:customStyle="1" w:styleId="ListLabel342">
    <w:name w:val="ListLabel 342"/>
    <w:uiPriority w:val="99"/>
    <w:qFormat/>
    <w:rsid w:val="005F5450"/>
  </w:style>
  <w:style w:type="character" w:customStyle="1" w:styleId="ListLabel343">
    <w:name w:val="ListLabel 343"/>
    <w:uiPriority w:val="99"/>
    <w:qFormat/>
    <w:rsid w:val="005F5450"/>
  </w:style>
  <w:style w:type="character" w:customStyle="1" w:styleId="ListLabel344">
    <w:name w:val="ListLabel 344"/>
    <w:uiPriority w:val="99"/>
    <w:qFormat/>
    <w:rsid w:val="005F5450"/>
  </w:style>
  <w:style w:type="character" w:customStyle="1" w:styleId="ListLabel345">
    <w:name w:val="ListLabel 345"/>
    <w:uiPriority w:val="99"/>
    <w:qFormat/>
    <w:rsid w:val="005F5450"/>
    <w:rPr>
      <w:sz w:val="20"/>
    </w:rPr>
  </w:style>
  <w:style w:type="character" w:customStyle="1" w:styleId="ListLabel346">
    <w:name w:val="ListLabel 346"/>
    <w:uiPriority w:val="99"/>
    <w:qFormat/>
    <w:rsid w:val="005F5450"/>
  </w:style>
  <w:style w:type="character" w:customStyle="1" w:styleId="ListLabel347">
    <w:name w:val="ListLabel 347"/>
    <w:uiPriority w:val="99"/>
    <w:qFormat/>
    <w:rsid w:val="005F5450"/>
  </w:style>
  <w:style w:type="character" w:customStyle="1" w:styleId="ListLabel348">
    <w:name w:val="ListLabel 348"/>
    <w:uiPriority w:val="99"/>
    <w:qFormat/>
    <w:rsid w:val="005F5450"/>
  </w:style>
  <w:style w:type="character" w:customStyle="1" w:styleId="ListLabel349">
    <w:name w:val="ListLabel 349"/>
    <w:uiPriority w:val="99"/>
    <w:qFormat/>
    <w:rsid w:val="005F5450"/>
  </w:style>
  <w:style w:type="character" w:customStyle="1" w:styleId="ListLabel350">
    <w:name w:val="ListLabel 350"/>
    <w:uiPriority w:val="99"/>
    <w:qFormat/>
    <w:rsid w:val="005F5450"/>
  </w:style>
  <w:style w:type="character" w:customStyle="1" w:styleId="ListLabel351">
    <w:name w:val="ListLabel 351"/>
    <w:uiPriority w:val="99"/>
    <w:qFormat/>
    <w:rsid w:val="005F5450"/>
  </w:style>
  <w:style w:type="character" w:customStyle="1" w:styleId="ListLabel352">
    <w:name w:val="ListLabel 352"/>
    <w:uiPriority w:val="99"/>
    <w:qFormat/>
    <w:rsid w:val="005F5450"/>
  </w:style>
  <w:style w:type="character" w:customStyle="1" w:styleId="ListLabel353">
    <w:name w:val="ListLabel 353"/>
    <w:uiPriority w:val="99"/>
    <w:qFormat/>
    <w:rsid w:val="005F5450"/>
  </w:style>
  <w:style w:type="character" w:customStyle="1" w:styleId="ListLabel354">
    <w:name w:val="ListLabel 354"/>
    <w:uiPriority w:val="99"/>
    <w:qFormat/>
    <w:rsid w:val="005F5450"/>
    <w:rPr>
      <w:sz w:val="20"/>
    </w:rPr>
  </w:style>
  <w:style w:type="character" w:customStyle="1" w:styleId="ListLabel355">
    <w:name w:val="ListLabel 355"/>
    <w:uiPriority w:val="99"/>
    <w:qFormat/>
    <w:rsid w:val="005F5450"/>
  </w:style>
  <w:style w:type="character" w:customStyle="1" w:styleId="ListLabel356">
    <w:name w:val="ListLabel 356"/>
    <w:uiPriority w:val="99"/>
    <w:qFormat/>
    <w:rsid w:val="005F5450"/>
  </w:style>
  <w:style w:type="character" w:customStyle="1" w:styleId="ListLabel357">
    <w:name w:val="ListLabel 357"/>
    <w:uiPriority w:val="99"/>
    <w:qFormat/>
    <w:rsid w:val="005F5450"/>
  </w:style>
  <w:style w:type="character" w:customStyle="1" w:styleId="ListLabel358">
    <w:name w:val="ListLabel 358"/>
    <w:uiPriority w:val="99"/>
    <w:qFormat/>
    <w:rsid w:val="005F5450"/>
  </w:style>
  <w:style w:type="character" w:customStyle="1" w:styleId="ListLabel359">
    <w:name w:val="ListLabel 359"/>
    <w:uiPriority w:val="99"/>
    <w:qFormat/>
    <w:rsid w:val="005F5450"/>
  </w:style>
  <w:style w:type="character" w:customStyle="1" w:styleId="ListLabel360">
    <w:name w:val="ListLabel 360"/>
    <w:uiPriority w:val="99"/>
    <w:qFormat/>
    <w:rsid w:val="005F5450"/>
  </w:style>
  <w:style w:type="character" w:customStyle="1" w:styleId="ListLabel361">
    <w:name w:val="ListLabel 361"/>
    <w:uiPriority w:val="99"/>
    <w:qFormat/>
    <w:rsid w:val="005F5450"/>
  </w:style>
  <w:style w:type="character" w:customStyle="1" w:styleId="ListLabel362">
    <w:name w:val="ListLabel 362"/>
    <w:uiPriority w:val="99"/>
    <w:qFormat/>
    <w:rsid w:val="005F5450"/>
  </w:style>
  <w:style w:type="character" w:customStyle="1" w:styleId="ListLabel363">
    <w:name w:val="ListLabel 363"/>
    <w:uiPriority w:val="99"/>
    <w:qFormat/>
    <w:rsid w:val="005F5450"/>
    <w:rPr>
      <w:sz w:val="20"/>
    </w:rPr>
  </w:style>
  <w:style w:type="character" w:customStyle="1" w:styleId="ListLabel364">
    <w:name w:val="ListLabel 364"/>
    <w:uiPriority w:val="99"/>
    <w:qFormat/>
    <w:rsid w:val="005F5450"/>
  </w:style>
  <w:style w:type="character" w:customStyle="1" w:styleId="ListLabel365">
    <w:name w:val="ListLabel 365"/>
    <w:uiPriority w:val="99"/>
    <w:qFormat/>
    <w:rsid w:val="005F5450"/>
  </w:style>
  <w:style w:type="character" w:customStyle="1" w:styleId="ListLabel366">
    <w:name w:val="ListLabel 366"/>
    <w:uiPriority w:val="99"/>
    <w:qFormat/>
    <w:rsid w:val="005F5450"/>
  </w:style>
  <w:style w:type="character" w:customStyle="1" w:styleId="ListLabel367">
    <w:name w:val="ListLabel 367"/>
    <w:uiPriority w:val="99"/>
    <w:qFormat/>
    <w:rsid w:val="005F5450"/>
  </w:style>
  <w:style w:type="character" w:customStyle="1" w:styleId="ListLabel368">
    <w:name w:val="ListLabel 368"/>
    <w:uiPriority w:val="99"/>
    <w:qFormat/>
    <w:rsid w:val="005F5450"/>
  </w:style>
  <w:style w:type="character" w:customStyle="1" w:styleId="ListLabel369">
    <w:name w:val="ListLabel 369"/>
    <w:uiPriority w:val="99"/>
    <w:qFormat/>
    <w:rsid w:val="005F5450"/>
  </w:style>
  <w:style w:type="character" w:customStyle="1" w:styleId="ListLabel370">
    <w:name w:val="ListLabel 370"/>
    <w:uiPriority w:val="99"/>
    <w:qFormat/>
    <w:rsid w:val="005F5450"/>
  </w:style>
  <w:style w:type="character" w:customStyle="1" w:styleId="ListLabel371">
    <w:name w:val="ListLabel 371"/>
    <w:uiPriority w:val="99"/>
    <w:qFormat/>
    <w:rsid w:val="005F5450"/>
  </w:style>
  <w:style w:type="character" w:customStyle="1" w:styleId="ListLabel372">
    <w:name w:val="ListLabel 372"/>
    <w:uiPriority w:val="99"/>
    <w:qFormat/>
    <w:rsid w:val="005F5450"/>
    <w:rPr>
      <w:sz w:val="20"/>
    </w:rPr>
  </w:style>
  <w:style w:type="character" w:customStyle="1" w:styleId="ListLabel373">
    <w:name w:val="ListLabel 373"/>
    <w:uiPriority w:val="99"/>
    <w:qFormat/>
    <w:rsid w:val="005F5450"/>
  </w:style>
  <w:style w:type="character" w:customStyle="1" w:styleId="ListLabel374">
    <w:name w:val="ListLabel 374"/>
    <w:uiPriority w:val="99"/>
    <w:qFormat/>
    <w:rsid w:val="005F5450"/>
  </w:style>
  <w:style w:type="character" w:customStyle="1" w:styleId="ListLabel375">
    <w:name w:val="ListLabel 375"/>
    <w:uiPriority w:val="99"/>
    <w:qFormat/>
    <w:rsid w:val="005F5450"/>
  </w:style>
  <w:style w:type="character" w:customStyle="1" w:styleId="ListLabel376">
    <w:name w:val="ListLabel 376"/>
    <w:uiPriority w:val="99"/>
    <w:qFormat/>
    <w:rsid w:val="005F5450"/>
  </w:style>
  <w:style w:type="character" w:customStyle="1" w:styleId="ListLabel377">
    <w:name w:val="ListLabel 377"/>
    <w:uiPriority w:val="99"/>
    <w:qFormat/>
    <w:rsid w:val="005F5450"/>
  </w:style>
  <w:style w:type="character" w:customStyle="1" w:styleId="ListLabel378">
    <w:name w:val="ListLabel 378"/>
    <w:uiPriority w:val="99"/>
    <w:qFormat/>
    <w:rsid w:val="005F5450"/>
  </w:style>
  <w:style w:type="character" w:customStyle="1" w:styleId="ListLabel379">
    <w:name w:val="ListLabel 379"/>
    <w:uiPriority w:val="99"/>
    <w:qFormat/>
    <w:rsid w:val="005F5450"/>
  </w:style>
  <w:style w:type="character" w:customStyle="1" w:styleId="ListLabel380">
    <w:name w:val="ListLabel 380"/>
    <w:uiPriority w:val="99"/>
    <w:qFormat/>
    <w:rsid w:val="005F5450"/>
  </w:style>
  <w:style w:type="character" w:customStyle="1" w:styleId="ListLabel381">
    <w:name w:val="ListLabel 381"/>
    <w:uiPriority w:val="99"/>
    <w:qFormat/>
    <w:rsid w:val="005F5450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5F5450"/>
  </w:style>
  <w:style w:type="character" w:customStyle="1" w:styleId="ListLabel383">
    <w:name w:val="ListLabel 383"/>
    <w:uiPriority w:val="99"/>
    <w:qFormat/>
    <w:rsid w:val="005F5450"/>
  </w:style>
  <w:style w:type="character" w:customStyle="1" w:styleId="ListLabel384">
    <w:name w:val="ListLabel 384"/>
    <w:uiPriority w:val="99"/>
    <w:qFormat/>
    <w:rsid w:val="005F5450"/>
  </w:style>
  <w:style w:type="character" w:customStyle="1" w:styleId="ListLabel385">
    <w:name w:val="ListLabel 385"/>
    <w:uiPriority w:val="99"/>
    <w:qFormat/>
    <w:rsid w:val="005F5450"/>
  </w:style>
  <w:style w:type="character" w:customStyle="1" w:styleId="ListLabel386">
    <w:name w:val="ListLabel 386"/>
    <w:uiPriority w:val="99"/>
    <w:qFormat/>
    <w:rsid w:val="005F5450"/>
  </w:style>
  <w:style w:type="character" w:customStyle="1" w:styleId="ListLabel387">
    <w:name w:val="ListLabel 387"/>
    <w:uiPriority w:val="99"/>
    <w:qFormat/>
    <w:rsid w:val="005F5450"/>
  </w:style>
  <w:style w:type="character" w:customStyle="1" w:styleId="ListLabel388">
    <w:name w:val="ListLabel 388"/>
    <w:uiPriority w:val="99"/>
    <w:qFormat/>
    <w:rsid w:val="005F5450"/>
  </w:style>
  <w:style w:type="character" w:customStyle="1" w:styleId="ListLabel389">
    <w:name w:val="ListLabel 389"/>
    <w:uiPriority w:val="99"/>
    <w:qFormat/>
    <w:rsid w:val="005F5450"/>
  </w:style>
  <w:style w:type="character" w:customStyle="1" w:styleId="ListLabel390">
    <w:name w:val="ListLabel 390"/>
    <w:uiPriority w:val="99"/>
    <w:qFormat/>
    <w:rsid w:val="005F5450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5F5450"/>
  </w:style>
  <w:style w:type="character" w:customStyle="1" w:styleId="ListLabel392">
    <w:name w:val="ListLabel 392"/>
    <w:uiPriority w:val="99"/>
    <w:qFormat/>
    <w:rsid w:val="005F5450"/>
  </w:style>
  <w:style w:type="character" w:customStyle="1" w:styleId="ListLabel393">
    <w:name w:val="ListLabel 393"/>
    <w:uiPriority w:val="99"/>
    <w:qFormat/>
    <w:rsid w:val="005F5450"/>
  </w:style>
  <w:style w:type="character" w:customStyle="1" w:styleId="ListLabel394">
    <w:name w:val="ListLabel 394"/>
    <w:uiPriority w:val="99"/>
    <w:qFormat/>
    <w:rsid w:val="005F5450"/>
  </w:style>
  <w:style w:type="character" w:customStyle="1" w:styleId="ListLabel395">
    <w:name w:val="ListLabel 395"/>
    <w:uiPriority w:val="99"/>
    <w:qFormat/>
    <w:rsid w:val="005F5450"/>
  </w:style>
  <w:style w:type="character" w:customStyle="1" w:styleId="ListLabel396">
    <w:name w:val="ListLabel 396"/>
    <w:uiPriority w:val="99"/>
    <w:qFormat/>
    <w:rsid w:val="005F5450"/>
  </w:style>
  <w:style w:type="character" w:customStyle="1" w:styleId="ListLabel397">
    <w:name w:val="ListLabel 397"/>
    <w:uiPriority w:val="99"/>
    <w:qFormat/>
    <w:rsid w:val="005F5450"/>
  </w:style>
  <w:style w:type="character" w:customStyle="1" w:styleId="ListLabel398">
    <w:name w:val="ListLabel 398"/>
    <w:uiPriority w:val="99"/>
    <w:qFormat/>
    <w:rsid w:val="005F5450"/>
  </w:style>
  <w:style w:type="paragraph" w:customStyle="1" w:styleId="Caption1">
    <w:name w:val="Caption1"/>
    <w:basedOn w:val="a2"/>
    <w:uiPriority w:val="99"/>
    <w:qFormat/>
    <w:rsid w:val="005F5450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5F5450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5F5450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5F5450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5F5450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5F5450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5F5450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5F5450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5F5450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5F5450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5F5450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5F5450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5F5450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5F5450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5F5450"/>
    <w:rPr>
      <w:sz w:val="16"/>
    </w:rPr>
  </w:style>
  <w:style w:type="paragraph" w:customStyle="1" w:styleId="7f1">
    <w:name w:val="Знак7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5F5450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5F5450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5F5450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5F5450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5F5450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5F5450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5F5450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5F5450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5F5450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5F5450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5F5450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5F5450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5F5450"/>
    <w:rPr>
      <w:sz w:val="16"/>
      <w:lang w:val="ru-RU" w:eastAsia="ru-RU"/>
    </w:rPr>
  </w:style>
  <w:style w:type="character" w:customStyle="1" w:styleId="1890">
    <w:name w:val="Знак Знак189"/>
    <w:uiPriority w:val="99"/>
    <w:rsid w:val="005F5450"/>
    <w:rPr>
      <w:rFonts w:ascii="Courier New" w:hAnsi="Courier New"/>
    </w:rPr>
  </w:style>
  <w:style w:type="character" w:customStyle="1" w:styleId="931">
    <w:name w:val="Знак Знак93"/>
    <w:uiPriority w:val="99"/>
    <w:locked/>
    <w:rsid w:val="005F5450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5F5450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5F5450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5F5450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5F5450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5F5450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5F5450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5F5450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5F5450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5F5450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5F5450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5F5450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5F5450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5F5450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5F5450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5F5450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5F5450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5F5450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5F5450"/>
    <w:rPr>
      <w:sz w:val="24"/>
    </w:rPr>
  </w:style>
  <w:style w:type="character" w:customStyle="1" w:styleId="6f7">
    <w:name w:val="Слабое выделение6"/>
    <w:uiPriority w:val="99"/>
    <w:rsid w:val="005F5450"/>
    <w:rPr>
      <w:i/>
      <w:color w:val="808080"/>
    </w:rPr>
  </w:style>
  <w:style w:type="character" w:customStyle="1" w:styleId="21f7">
    <w:name w:val="Знак21"/>
    <w:uiPriority w:val="99"/>
    <w:rsid w:val="005F5450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5F5450"/>
  </w:style>
  <w:style w:type="character" w:customStyle="1" w:styleId="5f9">
    <w:name w:val="Замещающий текст5"/>
    <w:uiPriority w:val="99"/>
    <w:rsid w:val="005F5450"/>
    <w:rPr>
      <w:color w:val="808080"/>
    </w:rPr>
  </w:style>
  <w:style w:type="character" w:customStyle="1" w:styleId="6f8">
    <w:name w:val="Сильное выделение6"/>
    <w:uiPriority w:val="99"/>
    <w:rsid w:val="005F5450"/>
    <w:rPr>
      <w:b/>
    </w:rPr>
  </w:style>
  <w:style w:type="character" w:customStyle="1" w:styleId="4fd">
    <w:name w:val="Основной текст с отступом Знак4"/>
    <w:uiPriority w:val="99"/>
    <w:semiHidden/>
    <w:rsid w:val="005F5450"/>
    <w:rPr>
      <w:sz w:val="24"/>
    </w:rPr>
  </w:style>
  <w:style w:type="character" w:customStyle="1" w:styleId="2013">
    <w:name w:val="Знак Знак2013"/>
    <w:uiPriority w:val="99"/>
    <w:rsid w:val="005F5450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5F5450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5F5450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5F5450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5F5450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5F5450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5F5450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5F5450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5F5450"/>
    <w:rPr>
      <w:i/>
      <w:color w:val="808080"/>
    </w:rPr>
  </w:style>
  <w:style w:type="character" w:customStyle="1" w:styleId="6fb">
    <w:name w:val="Основной шрифт абзаца6"/>
    <w:uiPriority w:val="99"/>
    <w:rsid w:val="005F5450"/>
  </w:style>
  <w:style w:type="character" w:customStyle="1" w:styleId="6fc">
    <w:name w:val="Замещающий текст6"/>
    <w:uiPriority w:val="99"/>
    <w:rsid w:val="005F5450"/>
    <w:rPr>
      <w:color w:val="808080"/>
    </w:rPr>
  </w:style>
  <w:style w:type="character" w:customStyle="1" w:styleId="7f6">
    <w:name w:val="Сильное выделение7"/>
    <w:uiPriority w:val="99"/>
    <w:rsid w:val="005F5450"/>
    <w:rPr>
      <w:b/>
    </w:rPr>
  </w:style>
  <w:style w:type="character" w:customStyle="1" w:styleId="b-sharetext">
    <w:name w:val="b-share__text"/>
    <w:basedOn w:val="a3"/>
    <w:uiPriority w:val="99"/>
    <w:rsid w:val="005F5450"/>
    <w:rPr>
      <w:rFonts w:cs="Times New Roman"/>
    </w:rPr>
  </w:style>
  <w:style w:type="character" w:customStyle="1" w:styleId="2017">
    <w:name w:val="Знак Знак2017"/>
    <w:uiPriority w:val="99"/>
    <w:rsid w:val="005F5450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5F5450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5F5450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5F5450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5F5450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5F5450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5F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5F5450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5F5450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5F5450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5F5450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5F5450"/>
    <w:rPr>
      <w:i/>
      <w:color w:val="808080"/>
    </w:rPr>
  </w:style>
  <w:style w:type="character" w:customStyle="1" w:styleId="7f9">
    <w:name w:val="Основной шрифт абзаца7"/>
    <w:uiPriority w:val="99"/>
    <w:rsid w:val="005F5450"/>
  </w:style>
  <w:style w:type="character" w:customStyle="1" w:styleId="7fa">
    <w:name w:val="Замещающий текст7"/>
    <w:uiPriority w:val="99"/>
    <w:rsid w:val="005F5450"/>
    <w:rPr>
      <w:color w:val="808080"/>
    </w:rPr>
  </w:style>
  <w:style w:type="character" w:customStyle="1" w:styleId="8f0">
    <w:name w:val="Сильное выделение8"/>
    <w:uiPriority w:val="99"/>
    <w:rsid w:val="005F5450"/>
    <w:rPr>
      <w:b/>
    </w:rPr>
  </w:style>
  <w:style w:type="paragraph" w:customStyle="1" w:styleId="Heading43">
    <w:name w:val="Heading 43"/>
    <w:basedOn w:val="a2"/>
    <w:next w:val="a2"/>
    <w:uiPriority w:val="99"/>
    <w:rsid w:val="005F5450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5F5450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5F5450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5F5450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5F5450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5F5450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5F5450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5F5450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5F5450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5F5450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5F5450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5F5450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5F5450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5F5450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5F5450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5F5450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5F5450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5F5450"/>
    <w:rPr>
      <w:b/>
      <w:smallCaps/>
      <w:spacing w:val="5"/>
    </w:rPr>
  </w:style>
  <w:style w:type="character" w:customStyle="1" w:styleId="3940">
    <w:name w:val="Знак Знак394"/>
    <w:uiPriority w:val="99"/>
    <w:rsid w:val="005F5450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5F5450"/>
    <w:rPr>
      <w:b/>
      <w:sz w:val="28"/>
    </w:rPr>
  </w:style>
  <w:style w:type="character" w:customStyle="1" w:styleId="3740">
    <w:name w:val="Знак Знак374"/>
    <w:uiPriority w:val="99"/>
    <w:rsid w:val="005F5450"/>
    <w:rPr>
      <w:b/>
      <w:i/>
      <w:sz w:val="26"/>
    </w:rPr>
  </w:style>
  <w:style w:type="character" w:customStyle="1" w:styleId="3640">
    <w:name w:val="Знак Знак364"/>
    <w:uiPriority w:val="99"/>
    <w:rsid w:val="005F5450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5F5450"/>
    <w:rPr>
      <w:sz w:val="24"/>
      <w:lang w:val="ru-RU" w:eastAsia="ru-RU"/>
    </w:rPr>
  </w:style>
  <w:style w:type="character" w:customStyle="1" w:styleId="3440">
    <w:name w:val="Знак Знак344"/>
    <w:uiPriority w:val="99"/>
    <w:rsid w:val="005F5450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5F5450"/>
    <w:rPr>
      <w:sz w:val="16"/>
    </w:rPr>
  </w:style>
  <w:style w:type="character" w:customStyle="1" w:styleId="3150">
    <w:name w:val="Знак Знак315"/>
    <w:uiPriority w:val="99"/>
    <w:rsid w:val="005F5450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5F5450"/>
    <w:rPr>
      <w:sz w:val="24"/>
    </w:rPr>
  </w:style>
  <w:style w:type="character" w:customStyle="1" w:styleId="2940">
    <w:name w:val="Знак Знак294"/>
    <w:uiPriority w:val="99"/>
    <w:rsid w:val="005F5450"/>
    <w:rPr>
      <w:sz w:val="24"/>
    </w:rPr>
  </w:style>
  <w:style w:type="character" w:customStyle="1" w:styleId="714">
    <w:name w:val="Знак Знак714"/>
    <w:uiPriority w:val="99"/>
    <w:rsid w:val="005F5450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5F5450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5F5450"/>
    <w:rPr>
      <w:rFonts w:ascii="Tahoma" w:hAnsi="Tahoma"/>
    </w:rPr>
  </w:style>
  <w:style w:type="character" w:customStyle="1" w:styleId="2740">
    <w:name w:val="Знак Знак274"/>
    <w:uiPriority w:val="99"/>
    <w:rsid w:val="005F5450"/>
    <w:rPr>
      <w:sz w:val="24"/>
    </w:rPr>
  </w:style>
  <w:style w:type="character" w:customStyle="1" w:styleId="1010">
    <w:name w:val="Знак Знак1010"/>
    <w:uiPriority w:val="99"/>
    <w:locked/>
    <w:rsid w:val="005F5450"/>
    <w:rPr>
      <w:sz w:val="16"/>
      <w:lang w:val="ru-RU" w:eastAsia="ru-RU"/>
    </w:rPr>
  </w:style>
  <w:style w:type="character" w:customStyle="1" w:styleId="628">
    <w:name w:val="Знак Знак628"/>
    <w:uiPriority w:val="99"/>
    <w:rsid w:val="005F5450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5F5450"/>
    <w:rPr>
      <w:sz w:val="24"/>
      <w:lang w:val="en-US"/>
    </w:rPr>
  </w:style>
  <w:style w:type="character" w:customStyle="1" w:styleId="1240">
    <w:name w:val="Знак Знак124"/>
    <w:uiPriority w:val="99"/>
    <w:rsid w:val="005F5450"/>
    <w:rPr>
      <w:sz w:val="16"/>
    </w:rPr>
  </w:style>
  <w:style w:type="character" w:customStyle="1" w:styleId="1360">
    <w:name w:val="Знак Знак136"/>
    <w:uiPriority w:val="99"/>
    <w:rsid w:val="005F5450"/>
    <w:rPr>
      <w:lang w:val="ru-RU" w:eastAsia="ru-RU"/>
    </w:rPr>
  </w:style>
  <w:style w:type="character" w:customStyle="1" w:styleId="1611">
    <w:name w:val="Знак Знак1611"/>
    <w:uiPriority w:val="99"/>
    <w:locked/>
    <w:rsid w:val="005F5450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5F5450"/>
    <w:rPr>
      <w:sz w:val="24"/>
    </w:rPr>
  </w:style>
  <w:style w:type="character" w:customStyle="1" w:styleId="13d">
    <w:name w:val="Знак Знак Знак13"/>
    <w:uiPriority w:val="99"/>
    <w:rsid w:val="005F5450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5F5450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5F5450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5F5450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5F5450"/>
    <w:rPr>
      <w:rFonts w:ascii="Courier New" w:hAnsi="Courier New"/>
    </w:rPr>
  </w:style>
  <w:style w:type="character" w:customStyle="1" w:styleId="17100">
    <w:name w:val="Знак Знак1710"/>
    <w:uiPriority w:val="99"/>
    <w:rsid w:val="005F5450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5F5450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5F5450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5F5450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5F5450"/>
    <w:rPr>
      <w:b/>
      <w:sz w:val="28"/>
    </w:rPr>
  </w:style>
  <w:style w:type="character" w:customStyle="1" w:styleId="41100">
    <w:name w:val="Знак Знак4110"/>
    <w:uiPriority w:val="99"/>
    <w:locked/>
    <w:rsid w:val="005F5450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5F5450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5F5450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5F5450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5F5450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5F5450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5F5450"/>
    <w:rPr>
      <w:sz w:val="24"/>
    </w:rPr>
  </w:style>
  <w:style w:type="character" w:customStyle="1" w:styleId="51110">
    <w:name w:val="Знак Знак5111"/>
    <w:uiPriority w:val="99"/>
    <w:locked/>
    <w:rsid w:val="005F5450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5F5450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5F5450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5F5450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5F5450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5F5450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5F5450"/>
    <w:rPr>
      <w:sz w:val="16"/>
    </w:rPr>
  </w:style>
  <w:style w:type="character" w:customStyle="1" w:styleId="5010">
    <w:name w:val="Знак Знак5010"/>
    <w:uiPriority w:val="99"/>
    <w:locked/>
    <w:rsid w:val="005F5450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5F5450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5F5450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5F5450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5F5450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5F5450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5F5450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5F5450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5F5450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5F5450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5F5450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5F5450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5F5450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5F5450"/>
    <w:rPr>
      <w:lang w:val="ru-RU" w:eastAsia="ru-RU"/>
    </w:rPr>
  </w:style>
  <w:style w:type="character" w:customStyle="1" w:styleId="564">
    <w:name w:val="Знак Знак564"/>
    <w:uiPriority w:val="99"/>
    <w:locked/>
    <w:rsid w:val="005F5450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5F5450"/>
    <w:rPr>
      <w:sz w:val="24"/>
      <w:lang w:val="en-US" w:eastAsia="ru-RU"/>
    </w:rPr>
  </w:style>
  <w:style w:type="character" w:customStyle="1" w:styleId="6740">
    <w:name w:val="Знак Знак674"/>
    <w:uiPriority w:val="99"/>
    <w:rsid w:val="005F5450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5F5450"/>
    <w:rPr>
      <w:b/>
      <w:sz w:val="28"/>
    </w:rPr>
  </w:style>
  <w:style w:type="character" w:customStyle="1" w:styleId="704">
    <w:name w:val="Знак Знак704"/>
    <w:uiPriority w:val="99"/>
    <w:rsid w:val="005F5450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5F5450"/>
    <w:rPr>
      <w:b/>
      <w:sz w:val="28"/>
    </w:rPr>
  </w:style>
  <w:style w:type="character" w:customStyle="1" w:styleId="6840">
    <w:name w:val="Знак Знак684"/>
    <w:uiPriority w:val="99"/>
    <w:rsid w:val="005F5450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5F5450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5F5450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5F5450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5F5450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5F5450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5F5450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5F5450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5F5450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5F5450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5F5450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5F545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5F5450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5F5450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5F5450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5F5450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5F5450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5F545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5F5450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5F5450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5F5450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5F5450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5F5450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5F5450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5F5450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5F5450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5F5450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5F5450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5F5450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5F5450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5F545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5F5450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5F5450"/>
    <w:rPr>
      <w:color w:val="808080"/>
    </w:rPr>
  </w:style>
  <w:style w:type="character" w:customStyle="1" w:styleId="21f9">
    <w:name w:val="Основной шрифт абзаца21"/>
    <w:uiPriority w:val="99"/>
    <w:rsid w:val="005F5450"/>
  </w:style>
  <w:style w:type="character" w:customStyle="1" w:styleId="2214">
    <w:name w:val="Знак2 Знак Знак21"/>
    <w:uiPriority w:val="99"/>
    <w:locked/>
    <w:rsid w:val="005F5450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5F5450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5F5450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5F5450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5F5450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5F5450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5F5450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5F5450"/>
    <w:rPr>
      <w:rFonts w:cs="Times New Roman"/>
    </w:rPr>
  </w:style>
  <w:style w:type="character" w:customStyle="1" w:styleId="cxdhlk">
    <w:name w:val="cxdhlk"/>
    <w:basedOn w:val="a3"/>
    <w:uiPriority w:val="99"/>
    <w:rsid w:val="005F5450"/>
    <w:rPr>
      <w:rFonts w:cs="Times New Roman"/>
    </w:rPr>
  </w:style>
  <w:style w:type="paragraph" w:customStyle="1" w:styleId="ftvvlh">
    <w:name w:val="ftvvlh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5F5450"/>
    <w:rPr>
      <w:rFonts w:cs="Times New Roman"/>
    </w:rPr>
  </w:style>
  <w:style w:type="character" w:customStyle="1" w:styleId="duvqdt">
    <w:name w:val="duvqdt"/>
    <w:basedOn w:val="a3"/>
    <w:uiPriority w:val="99"/>
    <w:rsid w:val="005F5450"/>
    <w:rPr>
      <w:rFonts w:cs="Times New Roman"/>
    </w:rPr>
  </w:style>
  <w:style w:type="character" w:customStyle="1" w:styleId="titlesmall">
    <w:name w:val="title_small"/>
    <w:basedOn w:val="a3"/>
    <w:uiPriority w:val="99"/>
    <w:rsid w:val="005F5450"/>
    <w:rPr>
      <w:rFonts w:cs="Times New Roman"/>
    </w:rPr>
  </w:style>
  <w:style w:type="character" w:customStyle="1" w:styleId="2ffffb">
    <w:name w:val="Заголовок2"/>
    <w:basedOn w:val="a3"/>
    <w:uiPriority w:val="99"/>
    <w:rsid w:val="005F5450"/>
    <w:rPr>
      <w:rFonts w:cs="Times New Roman"/>
    </w:rPr>
  </w:style>
  <w:style w:type="character" w:customStyle="1" w:styleId="titlesmallgrey">
    <w:name w:val="title_small_grey"/>
    <w:basedOn w:val="a3"/>
    <w:uiPriority w:val="99"/>
    <w:rsid w:val="005F5450"/>
    <w:rPr>
      <w:rFonts w:cs="Times New Roman"/>
    </w:rPr>
  </w:style>
  <w:style w:type="character" w:customStyle="1" w:styleId="cstatopen-btn">
    <w:name w:val="c_statopen-btn"/>
    <w:basedOn w:val="a3"/>
    <w:uiPriority w:val="99"/>
    <w:rsid w:val="005F5450"/>
    <w:rPr>
      <w:rFonts w:cs="Times New Roman"/>
    </w:rPr>
  </w:style>
  <w:style w:type="character" w:customStyle="1" w:styleId="kc-title">
    <w:name w:val="kc-title"/>
    <w:basedOn w:val="a3"/>
    <w:uiPriority w:val="99"/>
    <w:rsid w:val="005F5450"/>
    <w:rPr>
      <w:rFonts w:cs="Times New Roman"/>
    </w:rPr>
  </w:style>
  <w:style w:type="paragraph" w:customStyle="1" w:styleId="author-name">
    <w:name w:val="author-name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5F5450"/>
    <w:rPr>
      <w:rFonts w:cs="Times New Roman"/>
    </w:rPr>
  </w:style>
  <w:style w:type="paragraph" w:customStyle="1" w:styleId="s30">
    <w:name w:val="s_3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5F5450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5F5450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5F5450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5F5450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5F5450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5F5450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5F5450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5F5450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5F5450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5F5450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5F5450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5F5450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5F5450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5F5450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5F5450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5F5450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5F5450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5F5450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5F5450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5F5450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5F5450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5F5450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5F5450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5F5450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5F5450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5F5450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5F5450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5F5450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5F5450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5F5450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5F5450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5F5450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5F5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5F5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5F545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5F545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5F5450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5F5450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5F5450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5F5450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5F5450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5F5450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5F5450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5F5450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5F5450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5F5450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5F5450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5F5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s://arb.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://www.org-rsa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79708.html" TargetMode="External"/><Relationship Id="rId11" Type="http://schemas.openxmlformats.org/officeDocument/2006/relationships/hyperlink" Target="http://www.infolex.narod.ru/gpl_gnu/gplrus.htm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elibrary.ru" TargetMode="External"/><Relationship Id="rId10" Type="http://schemas.openxmlformats.org/officeDocument/2006/relationships/hyperlink" Target="http://qsp.su/tools/onlinehelp/about_license_gpl_russia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sf-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6640</Words>
  <Characters>37850</Characters>
  <Application>Microsoft Office Word</Application>
  <DocSecurity>0</DocSecurity>
  <Lines>315</Lines>
  <Paragraphs>88</Paragraphs>
  <ScaleCrop>false</ScaleCrop>
  <Company/>
  <LinksUpToDate>false</LinksUpToDate>
  <CharactersWithSpaces>44402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iagaeva</dc:creator>
  <cp:lastModifiedBy>Базелюк Кира Сергеевна</cp:lastModifiedBy>
  <cp:revision>21</cp:revision>
  <cp:lastPrinted>2023-01-25T10:43:00Z</cp:lastPrinted>
  <dcterms:created xsi:type="dcterms:W3CDTF">2022-01-27T13:32:00Z</dcterms:created>
  <dcterms:modified xsi:type="dcterms:W3CDTF">2023-04-24T18:43:00Z</dcterms:modified>
</cp:coreProperties>
</file>